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0D7" w:rsidRDefault="009930D7" w:rsidP="009930D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930D7" w:rsidRDefault="009930D7" w:rsidP="009930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«ОДНОЛУЦКАЯ ОСНОВНАЯ ОБЩЕОБРАЗОВАТЕЛЬНАЯ ШКОЛА</w:t>
      </w:r>
    </w:p>
    <w:p w:rsidR="009930D7" w:rsidRDefault="009930D7" w:rsidP="009930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ИМЕНИ ГЕРОЯ СОВЕТСКОГО СОЮЗА ИВАНА ИЛЬИЧА АВЕРЬЯНОВА»</w:t>
      </w:r>
    </w:p>
    <w:p w:rsidR="009930D7" w:rsidRDefault="009930D7" w:rsidP="009930D7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90B24">
        <w:rPr>
          <w:rFonts w:ascii="Times New Roman" w:hAnsi="Times New Roman" w:cs="Times New Roman"/>
          <w:sz w:val="20"/>
          <w:szCs w:val="20"/>
          <w:u w:val="single"/>
        </w:rPr>
        <w:t>303144 Орловская область Болховский район село Однолуки ул. Центральная 19. Тел. (486 40) 2-52-48</w:t>
      </w:r>
    </w:p>
    <w:p w:rsidR="009930D7" w:rsidRDefault="009930D7" w:rsidP="009930D7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9930D7" w:rsidRPr="00290B24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9930D7" w:rsidRPr="00290B24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9930D7" w:rsidRPr="00290B24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 xml:space="preserve">МБОУ «Однолуцкая ООШ имени Героя Советского </w:t>
      </w:r>
    </w:p>
    <w:p w:rsidR="009930D7" w:rsidRPr="00290B24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Союза И. И. Аверьянова (в соответствии с ФОП)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утвержденной приказом от 01.09.2025 г. №114-А</w:t>
      </w: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Default="009930D7" w:rsidP="009930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0D7" w:rsidRPr="005C3F74" w:rsidRDefault="009930D7" w:rsidP="009930D7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9930D7" w:rsidRPr="005C3F74" w:rsidRDefault="009930D7" w:rsidP="009930D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3F74">
        <w:rPr>
          <w:rFonts w:ascii="Times New Roman" w:hAnsi="Times New Roman" w:cs="Times New Roman"/>
          <w:b/>
          <w:sz w:val="40"/>
          <w:szCs w:val="40"/>
        </w:rPr>
        <w:t>по предмету «</w:t>
      </w:r>
      <w:r>
        <w:rPr>
          <w:rFonts w:ascii="Times New Roman" w:hAnsi="Times New Roman" w:cs="Times New Roman"/>
          <w:b/>
          <w:sz w:val="40"/>
          <w:szCs w:val="40"/>
        </w:rPr>
        <w:t>Труд (технология)</w:t>
      </w:r>
      <w:r w:rsidRPr="005C3F74">
        <w:rPr>
          <w:rFonts w:ascii="Times New Roman" w:hAnsi="Times New Roman" w:cs="Times New Roman"/>
          <w:b/>
          <w:sz w:val="40"/>
          <w:szCs w:val="40"/>
        </w:rPr>
        <w:t>»</w:t>
      </w:r>
    </w:p>
    <w:p w:rsidR="009930D7" w:rsidRPr="005C3F74" w:rsidRDefault="009930D7" w:rsidP="009930D7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для обучающихся 1-4 классов</w:t>
      </w:r>
    </w:p>
    <w:p w:rsidR="009930D7" w:rsidRPr="005C3F74" w:rsidRDefault="009930D7" w:rsidP="009930D7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на 2025-2026 учебный год</w:t>
      </w:r>
    </w:p>
    <w:p w:rsidR="009930D7" w:rsidRDefault="009930D7" w:rsidP="009930D7">
      <w:pPr>
        <w:pStyle w:val="a3"/>
        <w:jc w:val="center"/>
        <w:sectPr w:rsidR="009930D7" w:rsidSect="009930D7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Default="009930D7" w:rsidP="009930D7">
      <w:pPr>
        <w:pStyle w:val="a3"/>
        <w:jc w:val="center"/>
        <w:sectPr w:rsidR="009930D7">
          <w:type w:val="continuous"/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5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9930D7" w:rsidRPr="007D2973" w:rsidRDefault="009930D7" w:rsidP="009930D7">
      <w:pPr>
        <w:pStyle w:val="a3"/>
        <w:spacing w:before="3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</w:t>
      </w:r>
      <w:r w:rsidRPr="007D2973">
        <w:rPr>
          <w:rFonts w:ascii="Times New Roman" w:hAnsi="Times New Roman" w:cs="Times New Roman"/>
          <w:spacing w:val="-2"/>
        </w:rPr>
        <w:t>результатам.</w:t>
      </w:r>
    </w:p>
    <w:p w:rsidR="009930D7" w:rsidRPr="007D2973" w:rsidRDefault="009930D7" w:rsidP="009930D7">
      <w:pPr>
        <w:pStyle w:val="a3"/>
        <w:spacing w:line="256" w:lineRule="auto"/>
        <w:ind w:right="15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9930D7" w:rsidRPr="007D2973" w:rsidRDefault="009930D7" w:rsidP="009930D7">
      <w:pPr>
        <w:pStyle w:val="a3"/>
        <w:spacing w:line="256" w:lineRule="auto"/>
        <w:ind w:right="15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</w:t>
      </w:r>
      <w:r w:rsidRPr="007D2973">
        <w:rPr>
          <w:rFonts w:ascii="Times New Roman" w:hAnsi="Times New Roman" w:cs="Times New Roman"/>
          <w:spacing w:val="-2"/>
        </w:rPr>
        <w:t>обучения.</w:t>
      </w:r>
    </w:p>
    <w:p w:rsidR="009930D7" w:rsidRPr="007D2973" w:rsidRDefault="009930D7" w:rsidP="009930D7">
      <w:pPr>
        <w:spacing w:before="2"/>
        <w:ind w:left="7" w:right="2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 xml:space="preserve">ПОЯСНИТЕЛЬНАЯ </w:t>
      </w:r>
      <w:r w:rsidRPr="007D2973">
        <w:rPr>
          <w:rFonts w:ascii="Times New Roman" w:hAnsi="Times New Roman" w:cs="Times New Roman"/>
          <w:b/>
          <w:spacing w:val="-2"/>
          <w:sz w:val="24"/>
        </w:rPr>
        <w:t>ЗАПИСКА</w:t>
      </w:r>
    </w:p>
    <w:p w:rsidR="009930D7" w:rsidRPr="007D2973" w:rsidRDefault="009930D7" w:rsidP="009930D7">
      <w:pPr>
        <w:pStyle w:val="a3"/>
        <w:spacing w:before="42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930D7" w:rsidRPr="007D2973" w:rsidRDefault="009930D7" w:rsidP="009930D7">
      <w:pPr>
        <w:pStyle w:val="a3"/>
        <w:spacing w:before="3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будущуютрудовуюдеятельность,выборпрофессиивпроцессепрактическогознакомствас историей ремесел и технологий.</w:t>
      </w:r>
    </w:p>
    <w:p w:rsidR="009930D7" w:rsidRPr="007D2973" w:rsidRDefault="009930D7" w:rsidP="009930D7">
      <w:pPr>
        <w:pStyle w:val="a3"/>
        <w:spacing w:before="2" w:line="256" w:lineRule="auto"/>
        <w:ind w:left="645" w:right="160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Программа по труду (технологии) направлена на решение системы задач: формированиеобщихпредставленийотехнологическойкультуреи</w:t>
      </w:r>
      <w:r w:rsidRPr="007D2973">
        <w:rPr>
          <w:rFonts w:ascii="Times New Roman" w:hAnsi="Times New Roman" w:cs="Times New Roman"/>
          <w:spacing w:val="-2"/>
        </w:rPr>
        <w:t>организации</w:t>
      </w:r>
    </w:p>
    <w:p w:rsidR="009930D7" w:rsidRPr="007D2973" w:rsidRDefault="009930D7" w:rsidP="009930D7">
      <w:pPr>
        <w:pStyle w:val="a3"/>
        <w:spacing w:line="289" w:lineRule="exact"/>
        <w:ind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трудовойдеятельностикакважнойчастиобщейкультуры</w:t>
      </w:r>
      <w:r w:rsidRPr="007D2973">
        <w:rPr>
          <w:rFonts w:ascii="Times New Roman" w:hAnsi="Times New Roman" w:cs="Times New Roman"/>
          <w:spacing w:val="-2"/>
        </w:rPr>
        <w:t>человека;</w:t>
      </w:r>
    </w:p>
    <w:p w:rsidR="009930D7" w:rsidRPr="007D2973" w:rsidRDefault="009930D7" w:rsidP="009930D7">
      <w:pPr>
        <w:pStyle w:val="a3"/>
        <w:spacing w:before="22" w:line="26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930D7" w:rsidRPr="007D2973" w:rsidRDefault="009930D7" w:rsidP="009930D7">
      <w:pPr>
        <w:pStyle w:val="a3"/>
        <w:spacing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9930D7" w:rsidRPr="007D2973" w:rsidRDefault="009930D7" w:rsidP="009930D7">
      <w:pPr>
        <w:pStyle w:val="a3"/>
        <w:spacing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930D7" w:rsidRPr="007D2973" w:rsidRDefault="009930D7" w:rsidP="009930D7">
      <w:pPr>
        <w:pStyle w:val="a3"/>
        <w:spacing w:line="26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930D7" w:rsidRPr="007D2973" w:rsidRDefault="009930D7" w:rsidP="009930D7">
      <w:pPr>
        <w:pStyle w:val="a3"/>
        <w:spacing w:line="264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tabs>
          <w:tab w:val="left" w:pos="2409"/>
          <w:tab w:val="left" w:pos="4180"/>
          <w:tab w:val="left" w:pos="5769"/>
          <w:tab w:val="left" w:pos="7189"/>
          <w:tab w:val="left" w:pos="8980"/>
        </w:tabs>
        <w:spacing w:before="89" w:line="264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lastRenderedPageBreak/>
        <w:t>расширение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культурного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кругозора,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развитие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способности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творческого </w:t>
      </w:r>
      <w:r w:rsidRPr="007D2973">
        <w:rPr>
          <w:rFonts w:ascii="Times New Roman" w:hAnsi="Times New Roman" w:cs="Times New Roman"/>
        </w:rPr>
        <w:t>использования полученных знаний и умений в практической деятельности;</w:t>
      </w:r>
    </w:p>
    <w:p w:rsidR="009930D7" w:rsidRPr="007D2973" w:rsidRDefault="009930D7" w:rsidP="009930D7">
      <w:pPr>
        <w:pStyle w:val="a3"/>
        <w:tabs>
          <w:tab w:val="left" w:pos="1981"/>
          <w:tab w:val="left" w:pos="4117"/>
          <w:tab w:val="left" w:pos="5829"/>
          <w:tab w:val="left" w:pos="7302"/>
          <w:tab w:val="left" w:pos="7770"/>
          <w:tab w:val="left" w:pos="9045"/>
        </w:tabs>
        <w:spacing w:before="1" w:line="261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развитие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познавательных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психических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процессов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приемов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умственной </w:t>
      </w:r>
      <w:r w:rsidRPr="007D2973">
        <w:rPr>
          <w:rFonts w:ascii="Times New Roman" w:hAnsi="Times New Roman" w:cs="Times New Roman"/>
        </w:rPr>
        <w:t>деятельности в ходе выполнения практических заданий;</w:t>
      </w:r>
    </w:p>
    <w:p w:rsidR="009930D7" w:rsidRPr="007D2973" w:rsidRDefault="009930D7" w:rsidP="009930D7">
      <w:pPr>
        <w:pStyle w:val="a3"/>
        <w:spacing w:before="4" w:line="264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развитие гибкости и вариативности мышления, способностей к конструкторской и кизобретательской деятельности;</w:t>
      </w:r>
    </w:p>
    <w:p w:rsidR="009930D7" w:rsidRPr="007D2973" w:rsidRDefault="009930D7" w:rsidP="009930D7">
      <w:pPr>
        <w:pStyle w:val="a3"/>
        <w:spacing w:before="1" w:line="261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9930D7" w:rsidRPr="007D2973" w:rsidRDefault="009930D7" w:rsidP="009930D7">
      <w:pPr>
        <w:pStyle w:val="a3"/>
        <w:tabs>
          <w:tab w:val="left" w:pos="2197"/>
          <w:tab w:val="left" w:pos="3688"/>
          <w:tab w:val="left" w:pos="5356"/>
          <w:tab w:val="left" w:pos="6659"/>
          <w:tab w:val="left" w:pos="7727"/>
          <w:tab w:val="left" w:pos="9277"/>
        </w:tabs>
        <w:spacing w:before="5" w:line="264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воспитание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понимания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социального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значения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разных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профессий,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важности </w:t>
      </w:r>
      <w:r w:rsidRPr="007D2973">
        <w:rPr>
          <w:rFonts w:ascii="Times New Roman" w:hAnsi="Times New Roman" w:cs="Times New Roman"/>
        </w:rPr>
        <w:t>ответственного отношения каждого за результаты труда;</w:t>
      </w:r>
    </w:p>
    <w:p w:rsidR="009930D7" w:rsidRPr="007D2973" w:rsidRDefault="009930D7" w:rsidP="009930D7">
      <w:pPr>
        <w:pStyle w:val="a3"/>
        <w:spacing w:before="1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воспитаниеготовностиучастиявтрудовыхделахшкольного</w:t>
      </w:r>
      <w:r w:rsidRPr="007D2973">
        <w:rPr>
          <w:rFonts w:ascii="Times New Roman" w:hAnsi="Times New Roman" w:cs="Times New Roman"/>
          <w:spacing w:val="-2"/>
        </w:rPr>
        <w:t>коллектива;</w:t>
      </w:r>
    </w:p>
    <w:p w:rsidR="009930D7" w:rsidRPr="007D2973" w:rsidRDefault="009930D7" w:rsidP="009930D7">
      <w:pPr>
        <w:pStyle w:val="a3"/>
        <w:spacing w:before="30" w:line="264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930D7" w:rsidRPr="007D2973" w:rsidRDefault="009930D7" w:rsidP="009930D7">
      <w:pPr>
        <w:pStyle w:val="a3"/>
        <w:spacing w:line="264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930D7" w:rsidRPr="007D2973" w:rsidRDefault="009930D7" w:rsidP="009930D7">
      <w:pPr>
        <w:pStyle w:val="a3"/>
        <w:spacing w:line="26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930D7" w:rsidRPr="007D2973" w:rsidRDefault="009930D7" w:rsidP="009930D7">
      <w:pPr>
        <w:pStyle w:val="a3"/>
        <w:spacing w:line="264" w:lineRule="auto"/>
        <w:ind w:right="161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930D7" w:rsidRPr="007D2973" w:rsidRDefault="009930D7" w:rsidP="009930D7">
      <w:pPr>
        <w:pStyle w:val="a3"/>
        <w:spacing w:line="261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 w:rsidR="009930D7" w:rsidRPr="007D2973" w:rsidRDefault="009930D7" w:rsidP="009930D7">
      <w:pPr>
        <w:pStyle w:val="a3"/>
        <w:spacing w:before="4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труд,технологии,профессиии</w:t>
      </w:r>
      <w:r w:rsidRPr="007D2973">
        <w:rPr>
          <w:rFonts w:ascii="Times New Roman" w:hAnsi="Times New Roman" w:cs="Times New Roman"/>
          <w:spacing w:val="-2"/>
        </w:rPr>
        <w:t>производства;</w:t>
      </w:r>
    </w:p>
    <w:p w:rsidR="009930D7" w:rsidRPr="007D2973" w:rsidRDefault="009930D7" w:rsidP="009930D7">
      <w:pPr>
        <w:pStyle w:val="a3"/>
        <w:spacing w:before="30" w:line="264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9930D7" w:rsidRPr="007D2973" w:rsidRDefault="009930D7" w:rsidP="009930D7">
      <w:pPr>
        <w:pStyle w:val="a3"/>
        <w:spacing w:before="2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ИКТ (с учетом возможностей материально-технической базы образовательной </w:t>
      </w:r>
      <w:r w:rsidRPr="007D2973">
        <w:rPr>
          <w:rFonts w:ascii="Times New Roman" w:hAnsi="Times New Roman" w:cs="Times New Roman"/>
          <w:spacing w:val="-2"/>
        </w:rPr>
        <w:t>организации).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</w:t>
      </w:r>
      <w:r w:rsidRPr="007D2973">
        <w:rPr>
          <w:rFonts w:ascii="Times New Roman" w:hAnsi="Times New Roman" w:cs="Times New Roman"/>
          <w:spacing w:val="-2"/>
        </w:rPr>
        <w:t>информацию.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видовречевойдеятельностииосновныхтиповучебныхтекстоввпроцессеанализа</w:t>
      </w:r>
    </w:p>
    <w:p w:rsidR="009930D7" w:rsidRPr="007D2973" w:rsidRDefault="009930D7" w:rsidP="009930D7">
      <w:pPr>
        <w:pStyle w:val="a3"/>
        <w:spacing w:line="256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58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930D7" w:rsidRPr="007D2973" w:rsidRDefault="009930D7" w:rsidP="009930D7">
      <w:pPr>
        <w:pStyle w:val="a3"/>
        <w:spacing w:before="1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Общее число часов, рекомендованных для изучения труда (технологии), – 135 часов: в 1 классе –33часа (1 час в неделю), во 2классе – 34 часа (1 час внеделю), в3 классе –- 34 часа (1 час в неделю), в 4 классе – 34 часа (1 час в неделю).</w:t>
      </w:r>
    </w:p>
    <w:p w:rsidR="009930D7" w:rsidRPr="007D2973" w:rsidRDefault="009930D7" w:rsidP="009930D7">
      <w:pPr>
        <w:pStyle w:val="a3"/>
        <w:spacing w:line="256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spacing w:before="89" w:line="264" w:lineRule="auto"/>
        <w:ind w:left="4717" w:right="2853" w:hanging="1764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color w:val="333333"/>
          <w:sz w:val="24"/>
        </w:rPr>
        <w:lastRenderedPageBreak/>
        <w:t xml:space="preserve">СОДЕРЖАНИЕ УЧЕБНОГО ПРЕДМЕТА </w:t>
      </w:r>
      <w:r w:rsidRPr="007D2973">
        <w:rPr>
          <w:rFonts w:ascii="Times New Roman" w:hAnsi="Times New Roman" w:cs="Times New Roman"/>
          <w:b/>
          <w:sz w:val="24"/>
        </w:rPr>
        <w:t>1 КЛАСС</w:t>
      </w:r>
    </w:p>
    <w:p w:rsidR="009930D7" w:rsidRPr="007D2973" w:rsidRDefault="009930D7" w:rsidP="009930D7">
      <w:pPr>
        <w:pStyle w:val="11"/>
        <w:spacing w:before="15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Технологии, профессии и </w:t>
      </w:r>
      <w:r w:rsidRPr="007D2973">
        <w:rPr>
          <w:rFonts w:ascii="Times New Roman" w:hAnsi="Times New Roman" w:cs="Times New Roman"/>
          <w:spacing w:val="-2"/>
        </w:rPr>
        <w:t>производства</w:t>
      </w:r>
    </w:p>
    <w:p w:rsidR="009930D7" w:rsidRPr="007D2973" w:rsidRDefault="009930D7" w:rsidP="009930D7">
      <w:pPr>
        <w:pStyle w:val="a3"/>
        <w:spacing w:before="20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930D7" w:rsidRPr="007D2973" w:rsidRDefault="009930D7" w:rsidP="009930D7">
      <w:pPr>
        <w:pStyle w:val="a3"/>
        <w:spacing w:before="2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9930D7" w:rsidRPr="007D2973" w:rsidRDefault="009930D7" w:rsidP="009930D7">
      <w:pPr>
        <w:pStyle w:val="a3"/>
        <w:spacing w:before="2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Традиции и праздники народов России, ремесла,</w:t>
      </w:r>
      <w:r w:rsidRPr="007D2973">
        <w:rPr>
          <w:rFonts w:ascii="Times New Roman" w:hAnsi="Times New Roman" w:cs="Times New Roman"/>
          <w:spacing w:val="-2"/>
        </w:rPr>
        <w:t xml:space="preserve"> обычаи.</w:t>
      </w:r>
    </w:p>
    <w:p w:rsidR="009930D7" w:rsidRPr="007D2973" w:rsidRDefault="009930D7" w:rsidP="009930D7">
      <w:pPr>
        <w:pStyle w:val="11"/>
        <w:spacing w:before="2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 ручной обработки </w:t>
      </w:r>
      <w:r w:rsidRPr="007D2973">
        <w:rPr>
          <w:rFonts w:ascii="Times New Roman" w:hAnsi="Times New Roman" w:cs="Times New Roman"/>
          <w:spacing w:val="-2"/>
        </w:rPr>
        <w:t>материалов</w:t>
      </w:r>
    </w:p>
    <w:p w:rsidR="009930D7" w:rsidRPr="007D2973" w:rsidRDefault="009930D7" w:rsidP="009930D7">
      <w:pPr>
        <w:pStyle w:val="a3"/>
        <w:spacing w:before="20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Бережное,экономноеирациональноеиспользованиеобрабатываемых</w:t>
      </w:r>
      <w:r w:rsidRPr="007D2973">
        <w:rPr>
          <w:rFonts w:ascii="Times New Roman" w:hAnsi="Times New Roman" w:cs="Times New Roman"/>
          <w:spacing w:val="-2"/>
        </w:rPr>
        <w:t>материалов.</w:t>
      </w:r>
    </w:p>
    <w:p w:rsidR="009930D7" w:rsidRPr="007D2973" w:rsidRDefault="009930D7" w:rsidP="009930D7">
      <w:pPr>
        <w:pStyle w:val="a3"/>
        <w:spacing w:before="19"/>
        <w:ind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Использованиеконструктивныхособенностейматериаловприизготовлении</w:t>
      </w:r>
      <w:r w:rsidRPr="007D2973">
        <w:rPr>
          <w:rFonts w:ascii="Times New Roman" w:hAnsi="Times New Roman" w:cs="Times New Roman"/>
          <w:spacing w:val="-2"/>
        </w:rPr>
        <w:t>изделий.</w:t>
      </w:r>
    </w:p>
    <w:p w:rsidR="009930D7" w:rsidRPr="007D2973" w:rsidRDefault="009930D7" w:rsidP="009930D7">
      <w:pPr>
        <w:pStyle w:val="a3"/>
        <w:spacing w:before="20"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</w:t>
      </w:r>
    </w:p>
    <w:p w:rsidR="009930D7" w:rsidRPr="007D2973" w:rsidRDefault="009930D7" w:rsidP="009930D7">
      <w:pPr>
        <w:pStyle w:val="a3"/>
        <w:spacing w:before="2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9930D7" w:rsidRPr="007D2973" w:rsidRDefault="009930D7" w:rsidP="009930D7">
      <w:pPr>
        <w:pStyle w:val="a3"/>
        <w:spacing w:before="4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9930D7" w:rsidRPr="007D2973" w:rsidRDefault="009930D7" w:rsidP="009930D7">
      <w:pPr>
        <w:pStyle w:val="a3"/>
        <w:spacing w:before="1"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9930D7" w:rsidRPr="007D2973" w:rsidRDefault="009930D7" w:rsidP="009930D7">
      <w:pPr>
        <w:pStyle w:val="a3"/>
        <w:spacing w:line="252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</w:t>
      </w:r>
      <w:r w:rsidRPr="007D2973">
        <w:rPr>
          <w:rFonts w:ascii="Times New Roman" w:hAnsi="Times New Roman" w:cs="Times New Roman"/>
          <w:spacing w:val="-2"/>
        </w:rPr>
        <w:t>ножниц.</w:t>
      </w:r>
    </w:p>
    <w:p w:rsidR="009930D7" w:rsidRPr="007D2973" w:rsidRDefault="009930D7" w:rsidP="009930D7">
      <w:pPr>
        <w:pStyle w:val="a3"/>
        <w:spacing w:line="252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930D7" w:rsidRPr="007D2973" w:rsidRDefault="009930D7" w:rsidP="009930D7">
      <w:pPr>
        <w:pStyle w:val="a3"/>
        <w:spacing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930D7" w:rsidRPr="007D2973" w:rsidRDefault="009930D7" w:rsidP="009930D7">
      <w:pPr>
        <w:pStyle w:val="a3"/>
        <w:spacing w:line="252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Использованиедополнительныхотделочных</w:t>
      </w:r>
      <w:r w:rsidRPr="007D2973">
        <w:rPr>
          <w:rFonts w:ascii="Times New Roman" w:hAnsi="Times New Roman" w:cs="Times New Roman"/>
          <w:spacing w:val="-2"/>
        </w:rPr>
        <w:t>материалов.</w:t>
      </w:r>
    </w:p>
    <w:p w:rsidR="009930D7" w:rsidRPr="007D2973" w:rsidRDefault="009930D7" w:rsidP="009930D7">
      <w:pPr>
        <w:pStyle w:val="11"/>
        <w:spacing w:before="15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Конструирование и </w:t>
      </w:r>
      <w:r w:rsidRPr="007D2973">
        <w:rPr>
          <w:rFonts w:ascii="Times New Roman" w:hAnsi="Times New Roman" w:cs="Times New Roman"/>
          <w:spacing w:val="-2"/>
        </w:rPr>
        <w:t>моделирование</w:t>
      </w:r>
    </w:p>
    <w:p w:rsidR="009930D7" w:rsidRPr="007D2973" w:rsidRDefault="009930D7" w:rsidP="009930D7">
      <w:pPr>
        <w:pStyle w:val="a3"/>
        <w:tabs>
          <w:tab w:val="left" w:pos="635"/>
          <w:tab w:val="left" w:pos="2152"/>
          <w:tab w:val="left" w:pos="2214"/>
          <w:tab w:val="left" w:pos="3369"/>
          <w:tab w:val="left" w:pos="3779"/>
          <w:tab w:val="left" w:pos="4633"/>
          <w:tab w:val="left" w:pos="5010"/>
          <w:tab w:val="left" w:pos="5608"/>
          <w:tab w:val="left" w:pos="6647"/>
          <w:tab w:val="left" w:pos="6849"/>
          <w:tab w:val="left" w:pos="7139"/>
          <w:tab w:val="left" w:pos="7221"/>
          <w:tab w:val="left" w:pos="8591"/>
          <w:tab w:val="left" w:pos="8749"/>
        </w:tabs>
        <w:spacing w:before="15" w:line="252" w:lineRule="auto"/>
        <w:ind w:right="86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Простыеиобъемныеконструкции изразныхматериалов(пластическиемассы,бумага, текстиль и другие) и способы их создания. Общее представление о конструкции изделия, деталиичастиизделия,ихвзаимноерасположениевобщейконструкции.Способы соединениядеталейвизделияхизразныхматериалов.Образец,анализконструкции образцов изделий, изготовление изделий по образцу, рисунку. Конструирование по модели </w:t>
      </w:r>
      <w:r w:rsidRPr="007D2973">
        <w:rPr>
          <w:rFonts w:ascii="Times New Roman" w:hAnsi="Times New Roman" w:cs="Times New Roman"/>
          <w:spacing w:val="-4"/>
        </w:rPr>
        <w:t>(на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плоскости).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Взаимосвязь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выполняемого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действия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результата.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Элементарное прогнозирование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порядка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действий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в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зависимости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6"/>
        </w:rPr>
        <w:t>от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желаемого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(необходимого) </w:t>
      </w:r>
      <w:r w:rsidRPr="007D2973">
        <w:rPr>
          <w:rFonts w:ascii="Times New Roman" w:hAnsi="Times New Roman" w:cs="Times New Roman"/>
        </w:rPr>
        <w:t>результата, выбор способа работы в зависимости от требуемого результата (замысла).</w:t>
      </w:r>
    </w:p>
    <w:p w:rsidR="009930D7" w:rsidRPr="007D2973" w:rsidRDefault="009930D7" w:rsidP="009930D7">
      <w:pPr>
        <w:spacing w:line="288" w:lineRule="exact"/>
        <w:ind w:left="165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pacing w:val="-5"/>
          <w:sz w:val="24"/>
        </w:rPr>
        <w:t>ИКТ</w:t>
      </w:r>
    </w:p>
    <w:p w:rsidR="009930D7" w:rsidRPr="007D2973" w:rsidRDefault="009930D7" w:rsidP="009930D7">
      <w:pPr>
        <w:pStyle w:val="a3"/>
        <w:spacing w:before="15" w:line="252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Демонстрацияучителемподготовленныхматериаловнаинформационныхносителях. Информация. Виды информации.</w:t>
      </w:r>
    </w:p>
    <w:p w:rsidR="009930D7" w:rsidRPr="007D2973" w:rsidRDefault="009930D7" w:rsidP="009930D7">
      <w:pPr>
        <w:pStyle w:val="a3"/>
        <w:spacing w:before="1"/>
        <w:ind w:left="16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УНИВЕРСАЛЬНЫЕУЧЕБНЫЕДЕЙСТВИЯ(ПРОПЕДЕВТИЧЕСКИЙ</w:t>
      </w:r>
      <w:r w:rsidRPr="007D2973">
        <w:rPr>
          <w:rFonts w:ascii="Times New Roman" w:hAnsi="Times New Roman" w:cs="Times New Roman"/>
          <w:spacing w:val="-2"/>
        </w:rPr>
        <w:t>УРОВЕНЬ)</w:t>
      </w:r>
    </w:p>
    <w:p w:rsidR="009930D7" w:rsidRPr="007D2973" w:rsidRDefault="009930D7" w:rsidP="009930D7">
      <w:pPr>
        <w:pStyle w:val="a3"/>
        <w:spacing w:before="13" w:line="252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30D7" w:rsidRPr="007D2973" w:rsidRDefault="009930D7" w:rsidP="009930D7">
      <w:pPr>
        <w:pStyle w:val="11"/>
        <w:spacing w:before="3" w:line="249" w:lineRule="auto"/>
        <w:ind w:right="3693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Познавательные универсальные учебные действия Базовые логические и исследовательские </w:t>
      </w:r>
      <w:r w:rsidRPr="007D2973">
        <w:rPr>
          <w:rFonts w:ascii="Times New Roman" w:hAnsi="Times New Roman" w:cs="Times New Roman"/>
          <w:spacing w:val="-2"/>
        </w:rPr>
        <w:t>действия:</w:t>
      </w:r>
    </w:p>
    <w:p w:rsidR="009930D7" w:rsidRPr="007D2973" w:rsidRDefault="009930D7" w:rsidP="009930D7">
      <w:pPr>
        <w:pStyle w:val="a3"/>
        <w:spacing w:before="4" w:line="254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 устройство простых изделий по образцу, рисунку, выделять основные</w:t>
      </w:r>
    </w:p>
    <w:p w:rsidR="009930D7" w:rsidRPr="007D2973" w:rsidRDefault="009930D7" w:rsidP="009930D7">
      <w:pPr>
        <w:pStyle w:val="a3"/>
        <w:spacing w:before="3"/>
        <w:ind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ивторостепенныесоставляющие</w:t>
      </w:r>
      <w:r w:rsidRPr="007D2973">
        <w:rPr>
          <w:rFonts w:ascii="Times New Roman" w:hAnsi="Times New Roman" w:cs="Times New Roman"/>
          <w:spacing w:val="-2"/>
        </w:rPr>
        <w:t>конструкции;</w:t>
      </w:r>
    </w:p>
    <w:p w:rsidR="009930D7" w:rsidRPr="007D2973" w:rsidRDefault="009930D7" w:rsidP="009930D7">
      <w:pPr>
        <w:pStyle w:val="a3"/>
        <w:spacing w:before="20" w:line="259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сравниватьотдельныеизделия(конструкции),находитьсходствоиразличиявих </w:t>
      </w:r>
      <w:r w:rsidRPr="007D2973">
        <w:rPr>
          <w:rFonts w:ascii="Times New Roman" w:hAnsi="Times New Roman" w:cs="Times New Roman"/>
          <w:spacing w:val="-2"/>
        </w:rPr>
        <w:t>устройстве.</w:t>
      </w:r>
    </w:p>
    <w:p w:rsidR="009930D7" w:rsidRPr="007D2973" w:rsidRDefault="009930D7" w:rsidP="009930D7">
      <w:pPr>
        <w:pStyle w:val="11"/>
        <w:spacing w:line="286" w:lineRule="exact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Работас</w:t>
      </w:r>
      <w:r w:rsidRPr="007D2973">
        <w:rPr>
          <w:rFonts w:ascii="Times New Roman" w:hAnsi="Times New Roman" w:cs="Times New Roman"/>
          <w:spacing w:val="-2"/>
        </w:rPr>
        <w:t>информацией:</w:t>
      </w:r>
    </w:p>
    <w:p w:rsidR="009930D7" w:rsidRPr="007D2973" w:rsidRDefault="009930D7" w:rsidP="009930D7">
      <w:pPr>
        <w:pStyle w:val="a3"/>
        <w:spacing w:before="20" w:line="259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воспринимать информацию (представленную в объяснении учителя или в учебнике), использовать ее в работе;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930D7" w:rsidRPr="007D2973" w:rsidRDefault="009930D7" w:rsidP="009930D7">
      <w:pPr>
        <w:pStyle w:val="11"/>
        <w:spacing w:line="256" w:lineRule="auto"/>
        <w:ind w:right="2853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Коммуникативные универсальные учебные действия </w:t>
      </w:r>
      <w:r w:rsidRPr="007D2973">
        <w:rPr>
          <w:rFonts w:ascii="Times New Roman" w:hAnsi="Times New Roman" w:cs="Times New Roman"/>
          <w:spacing w:val="-2"/>
        </w:rPr>
        <w:t>Общение:</w:t>
      </w:r>
    </w:p>
    <w:p w:rsidR="009930D7" w:rsidRPr="007D2973" w:rsidRDefault="009930D7" w:rsidP="009930D7">
      <w:pPr>
        <w:pStyle w:val="a3"/>
        <w:spacing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9930D7" w:rsidRPr="007D2973" w:rsidRDefault="009930D7" w:rsidP="009930D7">
      <w:pPr>
        <w:pStyle w:val="a3"/>
        <w:spacing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строить несложные высказывания, сообщения в устной форме (по содержанию изученных тем).</w:t>
      </w:r>
    </w:p>
    <w:p w:rsidR="009930D7" w:rsidRPr="007D2973" w:rsidRDefault="009930D7" w:rsidP="009930D7">
      <w:pPr>
        <w:pStyle w:val="11"/>
        <w:spacing w:line="256" w:lineRule="auto"/>
        <w:ind w:right="413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Регулятивные универсальные учебные действия Самоорганизация и самоконтроль:</w:t>
      </w:r>
    </w:p>
    <w:p w:rsidR="009930D7" w:rsidRPr="007D2973" w:rsidRDefault="009930D7" w:rsidP="009930D7">
      <w:pPr>
        <w:pStyle w:val="a3"/>
        <w:spacing w:line="259" w:lineRule="auto"/>
        <w:ind w:left="645" w:right="159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принимать и удерживать в процессе деятельности предложенную учебную задачу; действоватьпоплану,предложенномуучителем,работатьс</w:t>
      </w:r>
      <w:r w:rsidRPr="007D2973">
        <w:rPr>
          <w:rFonts w:ascii="Times New Roman" w:hAnsi="Times New Roman" w:cs="Times New Roman"/>
          <w:spacing w:val="-2"/>
        </w:rPr>
        <w:t>использованием</w:t>
      </w:r>
    </w:p>
    <w:p w:rsidR="009930D7" w:rsidRPr="007D2973" w:rsidRDefault="009930D7" w:rsidP="009930D7">
      <w:pPr>
        <w:pStyle w:val="a3"/>
        <w:spacing w:line="256" w:lineRule="auto"/>
        <w:ind w:right="160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графических инструкций учебника, принимать участие в коллективном построении простого плана действий;</w:t>
      </w:r>
    </w:p>
    <w:p w:rsidR="009930D7" w:rsidRPr="007D2973" w:rsidRDefault="009930D7" w:rsidP="009930D7">
      <w:pPr>
        <w:pStyle w:val="a3"/>
        <w:spacing w:line="259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930D7" w:rsidRPr="007D2973" w:rsidRDefault="009930D7" w:rsidP="009930D7">
      <w:pPr>
        <w:pStyle w:val="a3"/>
        <w:spacing w:line="259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9930D7" w:rsidRPr="007D2973" w:rsidRDefault="009930D7" w:rsidP="009930D7">
      <w:pPr>
        <w:pStyle w:val="a3"/>
        <w:spacing w:before="1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выполнятьнесложныедействияконтроляиоценкипо предложенным</w:t>
      </w:r>
      <w:r w:rsidRPr="007D2973">
        <w:rPr>
          <w:rFonts w:ascii="Times New Roman" w:hAnsi="Times New Roman" w:cs="Times New Roman"/>
          <w:spacing w:val="-2"/>
        </w:rPr>
        <w:t>критериям.</w:t>
      </w:r>
    </w:p>
    <w:p w:rsidR="009930D7" w:rsidRPr="007D2973" w:rsidRDefault="009930D7" w:rsidP="009930D7">
      <w:pPr>
        <w:pStyle w:val="11"/>
        <w:spacing w:before="2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Совместная</w:t>
      </w:r>
      <w:r w:rsidRPr="007D2973">
        <w:rPr>
          <w:rFonts w:ascii="Times New Roman" w:hAnsi="Times New Roman" w:cs="Times New Roman"/>
          <w:spacing w:val="-2"/>
        </w:rPr>
        <w:t>деятельность:</w:t>
      </w:r>
    </w:p>
    <w:p w:rsidR="009930D7" w:rsidRPr="007D2973" w:rsidRDefault="009930D7" w:rsidP="009930D7">
      <w:pPr>
        <w:pStyle w:val="a3"/>
        <w:spacing w:before="22"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проявлять положительное отношение к включению в совместную работу, к простым видам сотрудничества;</w:t>
      </w:r>
    </w:p>
    <w:p w:rsidR="009930D7" w:rsidRPr="007D2973" w:rsidRDefault="009930D7" w:rsidP="009930D7">
      <w:pPr>
        <w:pStyle w:val="a3"/>
        <w:spacing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930D7" w:rsidRPr="007D2973" w:rsidRDefault="009930D7" w:rsidP="009930D7">
      <w:pPr>
        <w:spacing w:line="289" w:lineRule="exact"/>
        <w:ind w:left="7" w:right="1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 xml:space="preserve">2 </w:t>
      </w:r>
      <w:r w:rsidRPr="007D2973">
        <w:rPr>
          <w:rFonts w:ascii="Times New Roman" w:hAnsi="Times New Roman" w:cs="Times New Roman"/>
          <w:b/>
          <w:spacing w:val="-2"/>
          <w:sz w:val="24"/>
        </w:rPr>
        <w:t>КЛАСС</w:t>
      </w:r>
    </w:p>
    <w:p w:rsidR="009930D7" w:rsidRPr="007D2973" w:rsidRDefault="009930D7" w:rsidP="009930D7">
      <w:pPr>
        <w:pStyle w:val="11"/>
        <w:spacing w:before="43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 ,профессии и </w:t>
      </w:r>
      <w:r w:rsidRPr="007D2973">
        <w:rPr>
          <w:rFonts w:ascii="Times New Roman" w:hAnsi="Times New Roman" w:cs="Times New Roman"/>
          <w:spacing w:val="-2"/>
        </w:rPr>
        <w:t>производства</w:t>
      </w:r>
    </w:p>
    <w:p w:rsidR="009930D7" w:rsidRPr="007D2973" w:rsidRDefault="009930D7" w:rsidP="009930D7">
      <w:pPr>
        <w:pStyle w:val="a3"/>
        <w:spacing w:before="23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использования,эстетическаявыразительность.Средствахудожественной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930D7" w:rsidRPr="007D2973" w:rsidRDefault="009930D7" w:rsidP="009930D7">
      <w:pPr>
        <w:pStyle w:val="a3"/>
        <w:spacing w:before="1"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9930D7" w:rsidRPr="007D2973" w:rsidRDefault="009930D7" w:rsidP="009930D7">
      <w:pPr>
        <w:pStyle w:val="a3"/>
        <w:spacing w:before="1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930D7" w:rsidRPr="007D2973" w:rsidRDefault="009930D7" w:rsidP="009930D7">
      <w:pPr>
        <w:pStyle w:val="11"/>
        <w:spacing w:line="289" w:lineRule="exac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 ручной обработки </w:t>
      </w:r>
      <w:r w:rsidRPr="007D2973">
        <w:rPr>
          <w:rFonts w:ascii="Times New Roman" w:hAnsi="Times New Roman" w:cs="Times New Roman"/>
          <w:spacing w:val="-2"/>
        </w:rPr>
        <w:t>материалов</w:t>
      </w:r>
    </w:p>
    <w:p w:rsidR="009930D7" w:rsidRPr="007D2973" w:rsidRDefault="009930D7" w:rsidP="009930D7">
      <w:pPr>
        <w:pStyle w:val="a3"/>
        <w:spacing w:before="20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930D7" w:rsidRPr="007D2973" w:rsidRDefault="009930D7" w:rsidP="009930D7">
      <w:pPr>
        <w:pStyle w:val="a3"/>
        <w:spacing w:before="4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930D7" w:rsidRPr="007D2973" w:rsidRDefault="009930D7" w:rsidP="009930D7">
      <w:pPr>
        <w:pStyle w:val="a3"/>
        <w:spacing w:line="256" w:lineRule="auto"/>
        <w:ind w:right="8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Видыусловных графическихизображений:рисунок,простейшийчертеж,эскиз,схема.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9930D7" w:rsidRPr="007D2973" w:rsidRDefault="009930D7" w:rsidP="009930D7">
      <w:pPr>
        <w:pStyle w:val="a3"/>
        <w:spacing w:before="1" w:line="264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вычисленийи построений для решения практических задач. Сгибание и складывание тонкого картона</w:t>
      </w:r>
    </w:p>
    <w:p w:rsidR="009930D7" w:rsidRPr="007D2973" w:rsidRDefault="009930D7" w:rsidP="009930D7">
      <w:pPr>
        <w:pStyle w:val="a3"/>
        <w:spacing w:line="264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64" w:lineRule="auto"/>
        <w:ind w:right="158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 xml:space="preserve">и плотных видов бумаги (биговка). Подвижное соединение деталей на проволоку, толстую </w:t>
      </w:r>
      <w:r w:rsidRPr="007D2973">
        <w:rPr>
          <w:rFonts w:ascii="Times New Roman" w:hAnsi="Times New Roman" w:cs="Times New Roman"/>
          <w:spacing w:val="-2"/>
        </w:rPr>
        <w:t>нитку.</w:t>
      </w:r>
    </w:p>
    <w:p w:rsidR="009930D7" w:rsidRPr="007D2973" w:rsidRDefault="009930D7" w:rsidP="009930D7">
      <w:pPr>
        <w:pStyle w:val="a3"/>
        <w:spacing w:before="1" w:line="264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</w:t>
      </w:r>
      <w:r w:rsidRPr="007D2973">
        <w:rPr>
          <w:rFonts w:ascii="Times New Roman" w:hAnsi="Times New Roman" w:cs="Times New Roman"/>
          <w:spacing w:val="-2"/>
        </w:rPr>
        <w:t>деталей).</w:t>
      </w:r>
    </w:p>
    <w:p w:rsidR="009930D7" w:rsidRPr="007D2973" w:rsidRDefault="009930D7" w:rsidP="009930D7">
      <w:pPr>
        <w:pStyle w:val="a3"/>
        <w:spacing w:line="261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Использование дополнительных материалов (например, проволока, пряжа, бусины и </w:t>
      </w:r>
      <w:r w:rsidRPr="007D2973">
        <w:rPr>
          <w:rFonts w:ascii="Times New Roman" w:hAnsi="Times New Roman" w:cs="Times New Roman"/>
          <w:spacing w:val="-2"/>
        </w:rPr>
        <w:t>другие).</w:t>
      </w:r>
    </w:p>
    <w:p w:rsidR="009930D7" w:rsidRPr="007D2973" w:rsidRDefault="009930D7" w:rsidP="009930D7">
      <w:pPr>
        <w:pStyle w:val="11"/>
        <w:spacing w:before="4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Конструирование и </w:t>
      </w:r>
      <w:r w:rsidRPr="007D2973">
        <w:rPr>
          <w:rFonts w:ascii="Times New Roman" w:hAnsi="Times New Roman" w:cs="Times New Roman"/>
          <w:spacing w:val="-2"/>
        </w:rPr>
        <w:t>моделирование</w:t>
      </w:r>
    </w:p>
    <w:p w:rsidR="009930D7" w:rsidRPr="007D2973" w:rsidRDefault="009930D7" w:rsidP="009930D7">
      <w:pPr>
        <w:pStyle w:val="a3"/>
        <w:spacing w:before="30" w:line="26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</w:t>
      </w:r>
      <w:r w:rsidRPr="007D2973">
        <w:rPr>
          <w:rFonts w:ascii="Times New Roman" w:hAnsi="Times New Roman" w:cs="Times New Roman"/>
          <w:spacing w:val="-2"/>
        </w:rPr>
        <w:t>форм.</w:t>
      </w:r>
    </w:p>
    <w:p w:rsidR="009930D7" w:rsidRPr="007D2973" w:rsidRDefault="009930D7" w:rsidP="009930D7">
      <w:pPr>
        <w:pStyle w:val="a3"/>
        <w:spacing w:line="26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930D7" w:rsidRPr="007D2973" w:rsidRDefault="009930D7" w:rsidP="009930D7">
      <w:pPr>
        <w:spacing w:before="1"/>
        <w:ind w:left="165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pacing w:val="-5"/>
          <w:sz w:val="24"/>
        </w:rPr>
        <w:t>ИКТ</w:t>
      </w:r>
    </w:p>
    <w:p w:rsidR="009930D7" w:rsidRPr="007D2973" w:rsidRDefault="009930D7" w:rsidP="009930D7">
      <w:pPr>
        <w:pStyle w:val="a3"/>
        <w:spacing w:before="27" w:line="264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Демонстрацияучителемподготовленныхматериаловнаинформационныхносителях. Поиск информации. Интернет как источник информации.</w:t>
      </w:r>
    </w:p>
    <w:p w:rsidR="009930D7" w:rsidRPr="007D2973" w:rsidRDefault="009930D7" w:rsidP="009930D7">
      <w:pPr>
        <w:pStyle w:val="a3"/>
        <w:spacing w:before="1"/>
        <w:ind w:left="16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УНИВЕРСАЛЬНЫЕУЧЕБНЫЕ</w:t>
      </w:r>
      <w:r w:rsidRPr="007D2973">
        <w:rPr>
          <w:rFonts w:ascii="Times New Roman" w:hAnsi="Times New Roman" w:cs="Times New Roman"/>
          <w:spacing w:val="-2"/>
        </w:rPr>
        <w:t>ДЕЙСТВИЯ</w:t>
      </w:r>
    </w:p>
    <w:p w:rsidR="009930D7" w:rsidRPr="007D2973" w:rsidRDefault="009930D7" w:rsidP="009930D7">
      <w:pPr>
        <w:pStyle w:val="a3"/>
        <w:spacing w:before="30"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Изучение труда(технологии)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30D7" w:rsidRPr="007D2973" w:rsidRDefault="009930D7" w:rsidP="009930D7">
      <w:pPr>
        <w:pStyle w:val="11"/>
        <w:spacing w:line="264" w:lineRule="auto"/>
        <w:ind w:right="3693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Познавательные универсальные учебные действия Базовые логические и исследовательские </w:t>
      </w:r>
      <w:r w:rsidRPr="007D2973">
        <w:rPr>
          <w:rFonts w:ascii="Times New Roman" w:hAnsi="Times New Roman" w:cs="Times New Roman"/>
          <w:spacing w:val="-2"/>
        </w:rPr>
        <w:t>действия:</w:t>
      </w:r>
    </w:p>
    <w:p w:rsidR="009930D7" w:rsidRPr="007D2973" w:rsidRDefault="009930D7" w:rsidP="009930D7">
      <w:pPr>
        <w:pStyle w:val="a3"/>
        <w:spacing w:line="264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ориентироваться в терминах, используемых в технологии (в пределах изученного); выполнять работу в соответствии с образцом, устной или письменной инструкцией; выполнять действия анализа и синтеза, сравнения, группировки с учетом указанных</w:t>
      </w:r>
    </w:p>
    <w:p w:rsidR="009930D7" w:rsidRPr="007D2973" w:rsidRDefault="009930D7" w:rsidP="009930D7">
      <w:pPr>
        <w:pStyle w:val="a3"/>
        <w:spacing w:line="277" w:lineRule="exact"/>
        <w:ind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критериев;</w:t>
      </w:r>
    </w:p>
    <w:p w:rsidR="009930D7" w:rsidRPr="007D2973" w:rsidRDefault="009930D7" w:rsidP="009930D7">
      <w:pPr>
        <w:pStyle w:val="a3"/>
        <w:spacing w:before="11" w:line="256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4"/>
        </w:rPr>
        <w:t xml:space="preserve">строитьрассуждения, проводитьумозаключения, проверятьихв практической работе; </w:t>
      </w:r>
      <w:r w:rsidRPr="007D2973">
        <w:rPr>
          <w:rFonts w:ascii="Times New Roman" w:hAnsi="Times New Roman" w:cs="Times New Roman"/>
        </w:rPr>
        <w:t>воспроизводить порядок действий при решении учебной (практической) задачи; осуществлять решение простых задач в умственной и материализованной формах.</w:t>
      </w:r>
    </w:p>
    <w:p w:rsidR="009930D7" w:rsidRPr="007D2973" w:rsidRDefault="009930D7" w:rsidP="009930D7">
      <w:pPr>
        <w:pStyle w:val="11"/>
        <w:spacing w:before="1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Работа с </w:t>
      </w:r>
      <w:r w:rsidRPr="007D2973">
        <w:rPr>
          <w:rFonts w:ascii="Times New Roman" w:hAnsi="Times New Roman" w:cs="Times New Roman"/>
          <w:spacing w:val="-2"/>
        </w:rPr>
        <w:t>информацией:</w:t>
      </w:r>
    </w:p>
    <w:p w:rsidR="009930D7" w:rsidRPr="007D2973" w:rsidRDefault="009930D7" w:rsidP="009930D7">
      <w:pPr>
        <w:pStyle w:val="a3"/>
        <w:tabs>
          <w:tab w:val="left" w:pos="1948"/>
          <w:tab w:val="left" w:pos="3695"/>
          <w:tab w:val="left" w:pos="4235"/>
          <w:tab w:val="left" w:pos="5555"/>
          <w:tab w:val="left" w:pos="5987"/>
          <w:tab w:val="left" w:pos="7021"/>
          <w:tab w:val="left" w:pos="8956"/>
        </w:tabs>
        <w:spacing w:before="20" w:line="259" w:lineRule="auto"/>
        <w:ind w:right="158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получать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информацию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6"/>
        </w:rPr>
        <w:t>из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учебника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других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дидактических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материалов, </w:t>
      </w:r>
      <w:r w:rsidRPr="007D2973">
        <w:rPr>
          <w:rFonts w:ascii="Times New Roman" w:hAnsi="Times New Roman" w:cs="Times New Roman"/>
        </w:rPr>
        <w:t>использовать ее в работе;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пониматьианализироватьзнаково-символическуюинформацию(чертеж,эскиз, рисунок, схема) и строить работу в соответствии с ней.</w:t>
      </w:r>
    </w:p>
    <w:p w:rsidR="009930D7" w:rsidRPr="007D2973" w:rsidRDefault="009930D7" w:rsidP="009930D7">
      <w:pPr>
        <w:pStyle w:val="11"/>
        <w:spacing w:line="256" w:lineRule="auto"/>
        <w:ind w:right="2853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Коммуникативные универсальные учебные действия </w:t>
      </w:r>
      <w:r w:rsidRPr="007D2973">
        <w:rPr>
          <w:rFonts w:ascii="Times New Roman" w:hAnsi="Times New Roman" w:cs="Times New Roman"/>
          <w:spacing w:val="-2"/>
        </w:rPr>
        <w:t>Общение:</w:t>
      </w:r>
    </w:p>
    <w:p w:rsidR="009930D7" w:rsidRPr="007D2973" w:rsidRDefault="009930D7" w:rsidP="009930D7">
      <w:pPr>
        <w:pStyle w:val="11"/>
        <w:spacing w:line="256" w:lineRule="auto"/>
        <w:jc w:val="left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5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9930D7" w:rsidRPr="007D2973" w:rsidRDefault="009930D7" w:rsidP="009930D7">
      <w:pPr>
        <w:pStyle w:val="a3"/>
        <w:spacing w:before="1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930D7" w:rsidRPr="007D2973" w:rsidRDefault="009930D7" w:rsidP="009930D7">
      <w:pPr>
        <w:pStyle w:val="11"/>
        <w:spacing w:before="2" w:line="256" w:lineRule="auto"/>
        <w:ind w:right="413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Регулятивные универсальные учебные действия Самоорганизация и самоконтроль:</w:t>
      </w:r>
    </w:p>
    <w:p w:rsidR="009930D7" w:rsidRPr="007D2973" w:rsidRDefault="009930D7" w:rsidP="009930D7">
      <w:pPr>
        <w:pStyle w:val="a3"/>
        <w:spacing w:line="256" w:lineRule="auto"/>
        <w:ind w:left="645" w:right="368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пониматьиприниматьучебнуюзадачу; организовывать свою деятельность;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пониматьпредлагаемыйпландействий,действоватьпо</w:t>
      </w:r>
      <w:r w:rsidRPr="007D2973">
        <w:rPr>
          <w:rFonts w:ascii="Times New Roman" w:hAnsi="Times New Roman" w:cs="Times New Roman"/>
          <w:spacing w:val="-2"/>
        </w:rPr>
        <w:t xml:space="preserve"> плану;</w:t>
      </w:r>
    </w:p>
    <w:p w:rsidR="009930D7" w:rsidRPr="007D2973" w:rsidRDefault="009930D7" w:rsidP="009930D7">
      <w:pPr>
        <w:pStyle w:val="a3"/>
        <w:spacing w:before="21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прогнозироватьнеобходимыедействиядляполученияпрактическогорезультата,планировать работу;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выполнятьдействияконтроляи</w:t>
      </w:r>
      <w:r w:rsidRPr="007D2973">
        <w:rPr>
          <w:rFonts w:ascii="Times New Roman" w:hAnsi="Times New Roman" w:cs="Times New Roman"/>
          <w:spacing w:val="-2"/>
        </w:rPr>
        <w:t>оценки;</w:t>
      </w:r>
    </w:p>
    <w:p w:rsidR="009930D7" w:rsidRPr="007D2973" w:rsidRDefault="009930D7" w:rsidP="009930D7">
      <w:pPr>
        <w:pStyle w:val="a3"/>
        <w:spacing w:before="20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воспринимать советы,оценку учителяидругих обучающихся,стараться учитывать их в работе.</w:t>
      </w:r>
    </w:p>
    <w:p w:rsidR="009930D7" w:rsidRPr="007D2973" w:rsidRDefault="009930D7" w:rsidP="009930D7">
      <w:pPr>
        <w:pStyle w:val="11"/>
        <w:spacing w:before="2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Совместная </w:t>
      </w:r>
      <w:r w:rsidRPr="007D2973">
        <w:rPr>
          <w:rFonts w:ascii="Times New Roman" w:hAnsi="Times New Roman" w:cs="Times New Roman"/>
          <w:spacing w:val="-2"/>
        </w:rPr>
        <w:t>деятельность:</w:t>
      </w:r>
    </w:p>
    <w:p w:rsidR="009930D7" w:rsidRPr="007D2973" w:rsidRDefault="009930D7" w:rsidP="009930D7">
      <w:pPr>
        <w:pStyle w:val="a3"/>
        <w:spacing w:before="20" w:line="256" w:lineRule="auto"/>
        <w:ind w:right="8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элементарную совместную деятельность впроцессе изготовления изделий, осуществлять взаимопомощь;</w:t>
      </w:r>
    </w:p>
    <w:p w:rsidR="009930D7" w:rsidRPr="007D2973" w:rsidRDefault="009930D7" w:rsidP="009930D7">
      <w:pPr>
        <w:pStyle w:val="a3"/>
        <w:spacing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930D7" w:rsidRPr="007D2973" w:rsidRDefault="009930D7" w:rsidP="009930D7">
      <w:pPr>
        <w:ind w:left="7" w:right="1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 xml:space="preserve">3 </w:t>
      </w:r>
      <w:r w:rsidRPr="007D2973">
        <w:rPr>
          <w:rFonts w:ascii="Times New Roman" w:hAnsi="Times New Roman" w:cs="Times New Roman"/>
          <w:b/>
          <w:spacing w:val="-2"/>
          <w:sz w:val="24"/>
        </w:rPr>
        <w:t>КЛАСС</w:t>
      </w:r>
    </w:p>
    <w:p w:rsidR="009930D7" w:rsidRPr="007D2973" w:rsidRDefault="009930D7" w:rsidP="009930D7">
      <w:pPr>
        <w:pStyle w:val="11"/>
        <w:spacing w:before="15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Технологии, профессии и </w:t>
      </w:r>
      <w:r w:rsidRPr="007D2973">
        <w:rPr>
          <w:rFonts w:ascii="Times New Roman" w:hAnsi="Times New Roman" w:cs="Times New Roman"/>
          <w:spacing w:val="-2"/>
        </w:rPr>
        <w:t>производства</w:t>
      </w:r>
    </w:p>
    <w:p w:rsidR="009930D7" w:rsidRPr="007D2973" w:rsidRDefault="009930D7" w:rsidP="009930D7">
      <w:pPr>
        <w:pStyle w:val="a3"/>
        <w:tabs>
          <w:tab w:val="left" w:pos="1857"/>
          <w:tab w:val="left" w:pos="3397"/>
          <w:tab w:val="left" w:pos="4705"/>
          <w:tab w:val="left" w:pos="6493"/>
          <w:tab w:val="left" w:pos="6906"/>
          <w:tab w:val="left" w:pos="8656"/>
        </w:tabs>
        <w:spacing w:before="16" w:line="252" w:lineRule="auto"/>
        <w:ind w:right="158"/>
        <w:jc w:val="righ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Непрерывностьпроцессадеятельностногоосвоениямирачеловекомисоздания культуры. Материальные и духовные потребности человека как движущие силы прогресса. </w:t>
      </w:r>
      <w:r w:rsidRPr="007D2973">
        <w:rPr>
          <w:rFonts w:ascii="Times New Roman" w:hAnsi="Times New Roman" w:cs="Times New Roman"/>
          <w:spacing w:val="-2"/>
        </w:rPr>
        <w:t>Разнообразие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творческой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трудовой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деятельности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в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современных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условиях.</w:t>
      </w:r>
    </w:p>
    <w:p w:rsidR="009930D7" w:rsidRPr="007D2973" w:rsidRDefault="009930D7" w:rsidP="009930D7">
      <w:pPr>
        <w:pStyle w:val="a3"/>
        <w:spacing w:line="252" w:lineRule="auto"/>
        <w:ind w:right="157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9930D7" w:rsidRPr="007D2973" w:rsidRDefault="009930D7" w:rsidP="009930D7">
      <w:pPr>
        <w:pStyle w:val="a3"/>
        <w:spacing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Общие правила создания предметов рукотворного мира: соответствие формы, размеров,материалаивнешнегооформленияизделияегоназначению.Стилеваягармония в предметном ансамбле, гармония предметной и окружающей среды (общее </w:t>
      </w:r>
      <w:r w:rsidRPr="007D2973">
        <w:rPr>
          <w:rFonts w:ascii="Times New Roman" w:hAnsi="Times New Roman" w:cs="Times New Roman"/>
          <w:spacing w:val="-2"/>
        </w:rPr>
        <w:t>представление).</w:t>
      </w:r>
    </w:p>
    <w:p w:rsidR="009930D7" w:rsidRPr="007D2973" w:rsidRDefault="009930D7" w:rsidP="009930D7">
      <w:pPr>
        <w:pStyle w:val="a3"/>
        <w:spacing w:line="252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9930D7" w:rsidRPr="007D2973" w:rsidRDefault="009930D7" w:rsidP="009930D7">
      <w:pPr>
        <w:pStyle w:val="a3"/>
        <w:spacing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930D7" w:rsidRPr="007D2973" w:rsidRDefault="009930D7" w:rsidP="009930D7">
      <w:pPr>
        <w:pStyle w:val="a3"/>
        <w:spacing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9930D7" w:rsidRPr="007D2973" w:rsidRDefault="009930D7" w:rsidP="009930D7">
      <w:pPr>
        <w:pStyle w:val="11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 ручной обработки </w:t>
      </w:r>
      <w:r w:rsidRPr="007D2973">
        <w:rPr>
          <w:rFonts w:ascii="Times New Roman" w:hAnsi="Times New Roman" w:cs="Times New Roman"/>
          <w:spacing w:val="-2"/>
        </w:rPr>
        <w:t>материалов</w:t>
      </w:r>
    </w:p>
    <w:p w:rsidR="009930D7" w:rsidRPr="007D2973" w:rsidRDefault="009930D7" w:rsidP="009930D7">
      <w:pPr>
        <w:pStyle w:val="a3"/>
        <w:spacing w:before="14" w:line="252" w:lineRule="auto"/>
        <w:ind w:right="8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Некоторые(доступныевобработке)видыискусственных исинтетических материалов. Разнообразиетехнологийиспособовобработкиматериаловвразличныхвидахизделий,</w:t>
      </w:r>
    </w:p>
    <w:p w:rsidR="009930D7" w:rsidRPr="007D2973" w:rsidRDefault="009930D7" w:rsidP="009930D7">
      <w:pPr>
        <w:pStyle w:val="a3"/>
        <w:spacing w:line="252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2" w:lineRule="auto"/>
        <w:ind w:right="159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930D7" w:rsidRPr="007D2973" w:rsidRDefault="009930D7" w:rsidP="009930D7">
      <w:pPr>
        <w:pStyle w:val="a3"/>
        <w:spacing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9930D7" w:rsidRPr="007D2973" w:rsidRDefault="009930D7" w:rsidP="009930D7">
      <w:pPr>
        <w:pStyle w:val="a3"/>
        <w:spacing w:before="1"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</w:t>
      </w:r>
      <w:r w:rsidRPr="007D2973">
        <w:rPr>
          <w:rFonts w:ascii="Times New Roman" w:hAnsi="Times New Roman" w:cs="Times New Roman"/>
          <w:spacing w:val="-2"/>
        </w:rPr>
        <w:t>форм.</w:t>
      </w:r>
    </w:p>
    <w:p w:rsidR="009930D7" w:rsidRPr="007D2973" w:rsidRDefault="009930D7" w:rsidP="009930D7">
      <w:pPr>
        <w:pStyle w:val="a3"/>
        <w:spacing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9930D7" w:rsidRPr="007D2973" w:rsidRDefault="009930D7" w:rsidP="009930D7">
      <w:pPr>
        <w:pStyle w:val="a3"/>
        <w:spacing w:line="261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Выполнение рицовки на картоне с помощью канцелярского ножа, выполнение отверстий шилом.</w:t>
      </w:r>
    </w:p>
    <w:p w:rsidR="009930D7" w:rsidRPr="007D2973" w:rsidRDefault="009930D7" w:rsidP="009930D7">
      <w:pPr>
        <w:pStyle w:val="a3"/>
        <w:spacing w:before="5" w:line="264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Технология обработки текстильных материалов. Использование трикотажа и нетканых материалов дляизготовленияизделий.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930D7" w:rsidRPr="007D2973" w:rsidRDefault="009930D7" w:rsidP="009930D7">
      <w:pPr>
        <w:pStyle w:val="a3"/>
        <w:spacing w:line="264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Использование дополнительных материалов. Комбинирование разных материалов в одном изделии.</w:t>
      </w:r>
    </w:p>
    <w:p w:rsidR="009930D7" w:rsidRPr="007D2973" w:rsidRDefault="009930D7" w:rsidP="009930D7">
      <w:pPr>
        <w:pStyle w:val="11"/>
        <w:spacing w:before="1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Конструирование и </w:t>
      </w:r>
      <w:r w:rsidRPr="007D2973">
        <w:rPr>
          <w:rFonts w:ascii="Times New Roman" w:hAnsi="Times New Roman" w:cs="Times New Roman"/>
          <w:spacing w:val="-2"/>
        </w:rPr>
        <w:t>моделирование</w:t>
      </w:r>
    </w:p>
    <w:p w:rsidR="009930D7" w:rsidRPr="007D2973" w:rsidRDefault="009930D7" w:rsidP="009930D7">
      <w:pPr>
        <w:pStyle w:val="a3"/>
        <w:spacing w:before="27" w:line="264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9930D7" w:rsidRPr="007D2973" w:rsidRDefault="009930D7" w:rsidP="009930D7">
      <w:pPr>
        <w:pStyle w:val="a3"/>
        <w:spacing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9930D7" w:rsidRPr="007D2973" w:rsidRDefault="009930D7" w:rsidP="009930D7">
      <w:pPr>
        <w:spacing w:before="1"/>
        <w:ind w:left="165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pacing w:val="-5"/>
          <w:sz w:val="24"/>
        </w:rPr>
        <w:t>ИКТ</w:t>
      </w:r>
    </w:p>
    <w:p w:rsidR="009930D7" w:rsidRPr="007D2973" w:rsidRDefault="009930D7" w:rsidP="009930D7">
      <w:pPr>
        <w:pStyle w:val="a3"/>
        <w:spacing w:before="29" w:line="264" w:lineRule="auto"/>
        <w:ind w:right="15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технологии.Источникиинформации,используемыечеловекомвбыту:телевидение,радио,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</w:t>
      </w:r>
    </w:p>
    <w:p w:rsidR="009930D7" w:rsidRPr="007D2973" w:rsidRDefault="009930D7" w:rsidP="009930D7">
      <w:pPr>
        <w:pStyle w:val="a3"/>
        <w:spacing w:line="264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64" w:lineRule="auto"/>
        <w:ind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классы)смастерами,Интернет,видео,DVD).РаботастекстовымредакторомMicrosoft Word или другим.</w:t>
      </w:r>
    </w:p>
    <w:p w:rsidR="009930D7" w:rsidRPr="007D2973" w:rsidRDefault="009930D7" w:rsidP="009930D7">
      <w:pPr>
        <w:pStyle w:val="a3"/>
        <w:spacing w:before="1"/>
        <w:ind w:left="16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УНИВЕРСАЛЬНЫЕУЧЕБНЫЕ</w:t>
      </w:r>
      <w:r w:rsidRPr="007D2973">
        <w:rPr>
          <w:rFonts w:ascii="Times New Roman" w:hAnsi="Times New Roman" w:cs="Times New Roman"/>
          <w:spacing w:val="-2"/>
        </w:rPr>
        <w:t>ДЕЙСТВИЯ</w:t>
      </w:r>
    </w:p>
    <w:p w:rsidR="009930D7" w:rsidRPr="007D2973" w:rsidRDefault="009930D7" w:rsidP="009930D7">
      <w:pPr>
        <w:pStyle w:val="a3"/>
        <w:spacing w:before="20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30D7" w:rsidRPr="007D2973" w:rsidRDefault="009930D7" w:rsidP="009930D7">
      <w:pPr>
        <w:pStyle w:val="11"/>
        <w:spacing w:before="1" w:line="256" w:lineRule="auto"/>
        <w:ind w:right="3693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Познавательные универсальные учебные действия Базовые логические и исследовательские </w:t>
      </w:r>
      <w:r w:rsidRPr="007D2973">
        <w:rPr>
          <w:rFonts w:ascii="Times New Roman" w:hAnsi="Times New Roman" w:cs="Times New Roman"/>
          <w:spacing w:val="-2"/>
        </w:rPr>
        <w:t>действия: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930D7" w:rsidRPr="007D2973" w:rsidRDefault="009930D7" w:rsidP="009930D7">
      <w:pPr>
        <w:pStyle w:val="a3"/>
        <w:tabs>
          <w:tab w:val="left" w:pos="2382"/>
          <w:tab w:val="left" w:pos="3369"/>
          <w:tab w:val="left" w:pos="5238"/>
          <w:tab w:val="left" w:pos="6481"/>
          <w:tab w:val="left" w:pos="6813"/>
          <w:tab w:val="left" w:pos="8397"/>
          <w:tab w:val="left" w:pos="10194"/>
        </w:tabs>
        <w:spacing w:before="1" w:line="256" w:lineRule="auto"/>
        <w:ind w:right="157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осуществлять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анализ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предложенных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образцов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с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выделением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существенных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 xml:space="preserve">и </w:t>
      </w:r>
      <w:r w:rsidRPr="007D2973">
        <w:rPr>
          <w:rFonts w:ascii="Times New Roman" w:hAnsi="Times New Roman" w:cs="Times New Roman"/>
        </w:rPr>
        <w:t>несущественных признаков;</w:t>
      </w:r>
    </w:p>
    <w:p w:rsidR="009930D7" w:rsidRPr="007D2973" w:rsidRDefault="009930D7" w:rsidP="009930D7">
      <w:pPr>
        <w:pStyle w:val="a3"/>
        <w:spacing w:line="259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выполнятьработувсоответствиисинструкцией,устнойилиписьменной,атакже графически представленной в схеме, таблице;</w:t>
      </w:r>
    </w:p>
    <w:p w:rsidR="009930D7" w:rsidRPr="007D2973" w:rsidRDefault="009930D7" w:rsidP="009930D7">
      <w:pPr>
        <w:pStyle w:val="a3"/>
        <w:tabs>
          <w:tab w:val="left" w:pos="2963"/>
          <w:tab w:val="left" w:pos="4108"/>
          <w:tab w:val="left" w:pos="4619"/>
          <w:tab w:val="left" w:pos="6623"/>
          <w:tab w:val="left" w:pos="8634"/>
        </w:tabs>
        <w:spacing w:line="256" w:lineRule="auto"/>
        <w:ind w:left="645" w:right="159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определять способы доработки конструкций с учетом предложенных условий; </w:t>
      </w:r>
      <w:r w:rsidRPr="007D2973">
        <w:rPr>
          <w:rFonts w:ascii="Times New Roman" w:hAnsi="Times New Roman" w:cs="Times New Roman"/>
          <w:spacing w:val="-2"/>
        </w:rPr>
        <w:t>классифицировать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изделия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6"/>
        </w:rPr>
        <w:t>по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самостоятельно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предложенному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существенному</w:t>
      </w:r>
    </w:p>
    <w:p w:rsidR="009930D7" w:rsidRPr="007D2973" w:rsidRDefault="009930D7" w:rsidP="009930D7">
      <w:pPr>
        <w:pStyle w:val="a3"/>
        <w:spacing w:line="256" w:lineRule="auto"/>
        <w:ind w:left="645" w:right="751" w:hanging="60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признаку(используемыйматериал,форма,размер,назначение,способсборки); читать и воспроизводить простой чертеж (эскиз) развертки изделия; восстанавливать нарушенную последовательность выполнения изделия.</w:t>
      </w:r>
    </w:p>
    <w:p w:rsidR="009930D7" w:rsidRPr="007D2973" w:rsidRDefault="009930D7" w:rsidP="009930D7">
      <w:pPr>
        <w:pStyle w:val="11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Работа с </w:t>
      </w:r>
      <w:r w:rsidRPr="007D2973">
        <w:rPr>
          <w:rFonts w:ascii="Times New Roman" w:hAnsi="Times New Roman" w:cs="Times New Roman"/>
          <w:spacing w:val="-2"/>
        </w:rPr>
        <w:t>информацией:</w:t>
      </w:r>
    </w:p>
    <w:p w:rsidR="009930D7" w:rsidRPr="007D2973" w:rsidRDefault="009930D7" w:rsidP="009930D7">
      <w:pPr>
        <w:pStyle w:val="a3"/>
        <w:tabs>
          <w:tab w:val="left" w:pos="2521"/>
          <w:tab w:val="left" w:pos="2934"/>
          <w:tab w:val="left" w:pos="4657"/>
          <w:tab w:val="left" w:pos="7494"/>
          <w:tab w:val="left" w:pos="8721"/>
        </w:tabs>
        <w:spacing w:before="18" w:line="256" w:lineRule="auto"/>
        <w:ind w:right="152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анализировать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использовать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знаково-символические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средства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4"/>
        </w:rPr>
        <w:t xml:space="preserve">представления </w:t>
      </w:r>
      <w:r w:rsidRPr="007D2973">
        <w:rPr>
          <w:rFonts w:ascii="Times New Roman" w:hAnsi="Times New Roman" w:cs="Times New Roman"/>
        </w:rPr>
        <w:t>информации для создания моделей и макетов изучаемых объектов;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на основе анализа информации производить выбор наиболее эффективных способов </w:t>
      </w:r>
      <w:r w:rsidRPr="007D2973">
        <w:rPr>
          <w:rFonts w:ascii="Times New Roman" w:hAnsi="Times New Roman" w:cs="Times New Roman"/>
          <w:spacing w:val="-2"/>
        </w:rPr>
        <w:t>работы;</w:t>
      </w:r>
    </w:p>
    <w:p w:rsidR="009930D7" w:rsidRPr="007D2973" w:rsidRDefault="009930D7" w:rsidP="009930D7">
      <w:pPr>
        <w:pStyle w:val="a3"/>
        <w:spacing w:before="1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осуществлятьпоискнеобходимойинформациидлявыполненияучебныхзаданийс использованием учебной литературы;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9930D7" w:rsidRPr="007D2973" w:rsidRDefault="009930D7" w:rsidP="009930D7">
      <w:pPr>
        <w:pStyle w:val="11"/>
        <w:spacing w:line="259" w:lineRule="auto"/>
        <w:ind w:right="2853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Коммуникативные универсальные учебные действия </w:t>
      </w:r>
      <w:r w:rsidRPr="007D2973">
        <w:rPr>
          <w:rFonts w:ascii="Times New Roman" w:hAnsi="Times New Roman" w:cs="Times New Roman"/>
          <w:spacing w:val="-2"/>
        </w:rPr>
        <w:t>Общение:</w:t>
      </w:r>
    </w:p>
    <w:p w:rsidR="009930D7" w:rsidRPr="007D2973" w:rsidRDefault="009930D7" w:rsidP="009930D7">
      <w:pPr>
        <w:pStyle w:val="a3"/>
        <w:tabs>
          <w:tab w:val="left" w:pos="1900"/>
          <w:tab w:val="left" w:pos="4091"/>
          <w:tab w:val="left" w:pos="6138"/>
          <w:tab w:val="left" w:pos="7417"/>
          <w:tab w:val="left" w:pos="9465"/>
        </w:tabs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строить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монологическое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высказывание,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владеть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диалогической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формой коммуникации;</w:t>
      </w:r>
    </w:p>
    <w:p w:rsidR="009930D7" w:rsidRPr="007D2973" w:rsidRDefault="009930D7" w:rsidP="009930D7">
      <w:pPr>
        <w:pStyle w:val="a3"/>
        <w:spacing w:line="259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строитьрассуждениявформесвязипростыхсужденийобобъекте,егостроении, свойствах и способах создания;</w:t>
      </w:r>
    </w:p>
    <w:p w:rsidR="009930D7" w:rsidRPr="007D2973" w:rsidRDefault="009930D7" w:rsidP="009930D7">
      <w:pPr>
        <w:pStyle w:val="a3"/>
        <w:spacing w:line="286" w:lineRule="exact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описыватьпредметырукотворногомира,оцениватьих</w:t>
      </w:r>
      <w:r w:rsidRPr="007D2973">
        <w:rPr>
          <w:rFonts w:ascii="Times New Roman" w:hAnsi="Times New Roman" w:cs="Times New Roman"/>
          <w:spacing w:val="-2"/>
        </w:rPr>
        <w:t xml:space="preserve"> достоинства;</w:t>
      </w:r>
    </w:p>
    <w:p w:rsidR="009930D7" w:rsidRPr="007D2973" w:rsidRDefault="009930D7" w:rsidP="009930D7">
      <w:pPr>
        <w:pStyle w:val="a3"/>
        <w:spacing w:before="13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формулироватьсобственноемнение,аргументироватьвыборвариантовиспособов выполнения задания.</w:t>
      </w:r>
    </w:p>
    <w:p w:rsidR="009930D7" w:rsidRPr="007D2973" w:rsidRDefault="009930D7" w:rsidP="009930D7">
      <w:pPr>
        <w:pStyle w:val="11"/>
        <w:spacing w:before="2" w:line="256" w:lineRule="auto"/>
        <w:ind w:right="2853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Регулятивные универсальные учебные действия Самоорганизация и самоконтроль:</w:t>
      </w:r>
    </w:p>
    <w:p w:rsidR="009930D7" w:rsidRPr="007D2973" w:rsidRDefault="009930D7" w:rsidP="009930D7">
      <w:pPr>
        <w:pStyle w:val="a3"/>
        <w:spacing w:line="259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принимать и сохранятьучебную задачу, осуществлятьпоисксредств дляее решения; прогнозироватьнеобходимыедействиядляполученияпрактическогорезультата,</w:t>
      </w:r>
    </w:p>
    <w:p w:rsidR="009930D7" w:rsidRPr="007D2973" w:rsidRDefault="009930D7" w:rsidP="009930D7">
      <w:pPr>
        <w:pStyle w:val="a3"/>
        <w:spacing w:line="256" w:lineRule="auto"/>
        <w:ind w:left="645" w:right="160" w:hanging="60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предлагать план действий в соответствии с поставленной задачей, действовать по плану; выполнятьдействияконтроляиоценки,выявлять ошибкиинедочетыпорезультатам</w:t>
      </w:r>
    </w:p>
    <w:p w:rsidR="009930D7" w:rsidRPr="007D2973" w:rsidRDefault="009930D7" w:rsidP="009930D7">
      <w:pPr>
        <w:pStyle w:val="a3"/>
        <w:spacing w:line="259" w:lineRule="auto"/>
        <w:ind w:left="645" w:right="2853" w:hanging="60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работы, устанавливать их причины и искать способы устранения; проявлятьволевуюсаморегуляциюпривыполнениизадания.</w:t>
      </w:r>
    </w:p>
    <w:p w:rsidR="009930D7" w:rsidRPr="007D2973" w:rsidRDefault="009930D7" w:rsidP="009930D7">
      <w:pPr>
        <w:pStyle w:val="a3"/>
        <w:spacing w:line="259" w:lineRule="auto"/>
        <w:jc w:val="left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11"/>
        <w:spacing w:before="89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 xml:space="preserve">Совместная </w:t>
      </w:r>
      <w:r w:rsidRPr="007D2973">
        <w:rPr>
          <w:rFonts w:ascii="Times New Roman" w:hAnsi="Times New Roman" w:cs="Times New Roman"/>
          <w:spacing w:val="-2"/>
        </w:rPr>
        <w:t>деятельность:</w:t>
      </w:r>
    </w:p>
    <w:p w:rsidR="009930D7" w:rsidRPr="007D2973" w:rsidRDefault="009930D7" w:rsidP="009930D7">
      <w:pPr>
        <w:pStyle w:val="a3"/>
        <w:spacing w:before="20" w:line="259" w:lineRule="auto"/>
        <w:ind w:right="23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выбирать себе партнеров по совместной деятельности не только по симпатии, но ипо деловым качествам;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справедливораспределятьработу,договариваться,приходитькобщемурешению, отвечать за общий результат работы;</w:t>
      </w:r>
    </w:p>
    <w:p w:rsidR="009930D7" w:rsidRPr="007D2973" w:rsidRDefault="009930D7" w:rsidP="009930D7">
      <w:pPr>
        <w:pStyle w:val="a3"/>
        <w:spacing w:line="256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роли лидера, подчиненного, соблюдать равноправие и дружелюбие; осуществлятьвзаимопомощь,проявлятьответственностьпривыполнениисвоей</w:t>
      </w:r>
    </w:p>
    <w:p w:rsidR="009930D7" w:rsidRPr="007D2973" w:rsidRDefault="009930D7" w:rsidP="009930D7">
      <w:pPr>
        <w:pStyle w:val="a3"/>
        <w:spacing w:line="289" w:lineRule="exact"/>
        <w:ind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части</w:t>
      </w:r>
      <w:r w:rsidRPr="007D2973">
        <w:rPr>
          <w:rFonts w:ascii="Times New Roman" w:hAnsi="Times New Roman" w:cs="Times New Roman"/>
          <w:spacing w:val="-2"/>
        </w:rPr>
        <w:t>работы.</w:t>
      </w:r>
    </w:p>
    <w:p w:rsidR="009930D7" w:rsidRPr="007D2973" w:rsidRDefault="009930D7" w:rsidP="009930D7">
      <w:pPr>
        <w:spacing w:before="17"/>
        <w:ind w:left="7" w:right="1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 xml:space="preserve">4 </w:t>
      </w:r>
      <w:r w:rsidRPr="007D2973">
        <w:rPr>
          <w:rFonts w:ascii="Times New Roman" w:hAnsi="Times New Roman" w:cs="Times New Roman"/>
          <w:b/>
          <w:spacing w:val="-2"/>
          <w:sz w:val="24"/>
        </w:rPr>
        <w:t>КЛАСС</w:t>
      </w:r>
    </w:p>
    <w:p w:rsidR="009930D7" w:rsidRPr="007D2973" w:rsidRDefault="009930D7" w:rsidP="009930D7">
      <w:pPr>
        <w:pStyle w:val="11"/>
        <w:spacing w:before="44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Технологии, профессии и </w:t>
      </w:r>
      <w:r w:rsidRPr="007D2973">
        <w:rPr>
          <w:rFonts w:ascii="Times New Roman" w:hAnsi="Times New Roman" w:cs="Times New Roman"/>
          <w:spacing w:val="-2"/>
        </w:rPr>
        <w:t>производства</w:t>
      </w:r>
    </w:p>
    <w:p w:rsidR="009930D7" w:rsidRPr="007D2973" w:rsidRDefault="009930D7" w:rsidP="009930D7">
      <w:pPr>
        <w:pStyle w:val="a3"/>
        <w:spacing w:before="20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9930D7" w:rsidRPr="007D2973" w:rsidRDefault="009930D7" w:rsidP="009930D7">
      <w:pPr>
        <w:pStyle w:val="a3"/>
        <w:spacing w:before="3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Мир профессий. Профессии, связанные с опасностями (пожарные, космонавты, химики и другие).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9930D7" w:rsidRPr="007D2973" w:rsidRDefault="009930D7" w:rsidP="009930D7">
      <w:pPr>
        <w:pStyle w:val="a3"/>
        <w:spacing w:before="1" w:line="256" w:lineRule="auto"/>
        <w:ind w:right="8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930D7" w:rsidRPr="007D2973" w:rsidRDefault="009930D7" w:rsidP="009930D7">
      <w:pPr>
        <w:pStyle w:val="11"/>
        <w:spacing w:before="1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Технологии ручной обработки </w:t>
      </w:r>
      <w:r w:rsidRPr="007D2973">
        <w:rPr>
          <w:rFonts w:ascii="Times New Roman" w:hAnsi="Times New Roman" w:cs="Times New Roman"/>
          <w:spacing w:val="-2"/>
        </w:rPr>
        <w:t>материалов</w:t>
      </w:r>
    </w:p>
    <w:p w:rsidR="009930D7" w:rsidRPr="007D2973" w:rsidRDefault="009930D7" w:rsidP="009930D7">
      <w:pPr>
        <w:pStyle w:val="a3"/>
        <w:spacing w:before="27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Синтетическиематериалы–ткани,полимеры(пластик,поролон).Их</w:t>
      </w:r>
      <w:r w:rsidRPr="007D2973">
        <w:rPr>
          <w:rFonts w:ascii="Times New Roman" w:hAnsi="Times New Roman" w:cs="Times New Roman"/>
          <w:spacing w:val="-2"/>
        </w:rPr>
        <w:t>свойства.</w:t>
      </w:r>
    </w:p>
    <w:p w:rsidR="009930D7" w:rsidRPr="007D2973" w:rsidRDefault="009930D7" w:rsidP="009930D7">
      <w:pPr>
        <w:pStyle w:val="a3"/>
        <w:spacing w:before="27"/>
        <w:ind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Созданиесинтетическихматериаловсзаданными</w:t>
      </w:r>
      <w:r w:rsidRPr="007D2973">
        <w:rPr>
          <w:rFonts w:ascii="Times New Roman" w:hAnsi="Times New Roman" w:cs="Times New Roman"/>
          <w:spacing w:val="-2"/>
        </w:rPr>
        <w:t>свойствами.</w:t>
      </w:r>
    </w:p>
    <w:p w:rsidR="009930D7" w:rsidRPr="007D2973" w:rsidRDefault="009930D7" w:rsidP="009930D7">
      <w:pPr>
        <w:pStyle w:val="a3"/>
        <w:spacing w:before="25" w:line="261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9930D7" w:rsidRPr="007D2973" w:rsidRDefault="009930D7" w:rsidP="009930D7">
      <w:pPr>
        <w:pStyle w:val="a3"/>
        <w:spacing w:before="3" w:line="261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930D7" w:rsidRPr="007D2973" w:rsidRDefault="009930D7" w:rsidP="009930D7">
      <w:pPr>
        <w:pStyle w:val="a3"/>
        <w:spacing w:before="2" w:line="261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9930D7" w:rsidRPr="007D2973" w:rsidRDefault="009930D7" w:rsidP="009930D7">
      <w:pPr>
        <w:pStyle w:val="a3"/>
        <w:spacing w:line="261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Раскройдеталейпоготовымлекалам(выкройкам),собственнымнесложным.Строчка</w:t>
      </w:r>
    </w:p>
    <w:p w:rsidR="009930D7" w:rsidRPr="007D2973" w:rsidRDefault="009930D7" w:rsidP="009930D7">
      <w:pPr>
        <w:pStyle w:val="a3"/>
        <w:spacing w:line="261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61" w:lineRule="auto"/>
        <w:ind w:right="157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иотделочные).Подборручных строчекдлясшиванияиотделкиизделий. Простейший ремонт изделий.</w:t>
      </w:r>
    </w:p>
    <w:p w:rsidR="009930D7" w:rsidRPr="007D2973" w:rsidRDefault="009930D7" w:rsidP="009930D7">
      <w:pPr>
        <w:pStyle w:val="a3"/>
        <w:spacing w:before="2" w:line="261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930D7" w:rsidRPr="007D2973" w:rsidRDefault="009930D7" w:rsidP="009930D7">
      <w:pPr>
        <w:pStyle w:val="a3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Комбинированноеиспользованиеразных</w:t>
      </w:r>
      <w:r w:rsidRPr="007D2973">
        <w:rPr>
          <w:rFonts w:ascii="Times New Roman" w:hAnsi="Times New Roman" w:cs="Times New Roman"/>
          <w:spacing w:val="-2"/>
        </w:rPr>
        <w:t>материалов.</w:t>
      </w:r>
    </w:p>
    <w:p w:rsidR="009930D7" w:rsidRPr="007D2973" w:rsidRDefault="009930D7" w:rsidP="009930D7">
      <w:pPr>
        <w:pStyle w:val="11"/>
        <w:spacing w:before="2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Конструирование и </w:t>
      </w:r>
      <w:r w:rsidRPr="007D2973">
        <w:rPr>
          <w:rFonts w:ascii="Times New Roman" w:hAnsi="Times New Roman" w:cs="Times New Roman"/>
          <w:spacing w:val="-2"/>
        </w:rPr>
        <w:t>моделирование</w:t>
      </w:r>
    </w:p>
    <w:p w:rsidR="009930D7" w:rsidRPr="007D2973" w:rsidRDefault="009930D7" w:rsidP="009930D7">
      <w:pPr>
        <w:pStyle w:val="a3"/>
        <w:spacing w:before="27" w:line="261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Современные требования к техническим устройствам (экологичность, безопасность, эргономичность и другие).</w:t>
      </w:r>
    </w:p>
    <w:p w:rsidR="009930D7" w:rsidRPr="007D2973" w:rsidRDefault="009930D7" w:rsidP="009930D7">
      <w:pPr>
        <w:pStyle w:val="a3"/>
        <w:spacing w:line="261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930D7" w:rsidRPr="007D2973" w:rsidRDefault="009930D7" w:rsidP="009930D7">
      <w:pPr>
        <w:pStyle w:val="a3"/>
        <w:spacing w:before="3"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930D7" w:rsidRPr="007D2973" w:rsidRDefault="009930D7" w:rsidP="009930D7">
      <w:pPr>
        <w:ind w:left="165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pacing w:val="-5"/>
          <w:sz w:val="24"/>
        </w:rPr>
        <w:t>ИКТ</w:t>
      </w:r>
    </w:p>
    <w:p w:rsidR="009930D7" w:rsidRPr="007D2973" w:rsidRDefault="009930D7" w:rsidP="009930D7">
      <w:pPr>
        <w:pStyle w:val="a3"/>
        <w:tabs>
          <w:tab w:val="left" w:pos="1609"/>
          <w:tab w:val="left" w:pos="1799"/>
          <w:tab w:val="left" w:pos="2229"/>
          <w:tab w:val="left" w:pos="3630"/>
          <w:tab w:val="left" w:pos="4096"/>
          <w:tab w:val="left" w:pos="4516"/>
          <w:tab w:val="left" w:pos="5449"/>
          <w:tab w:val="left" w:pos="6450"/>
          <w:tab w:val="left" w:pos="6805"/>
          <w:tab w:val="left" w:pos="8500"/>
          <w:tab w:val="left" w:pos="9030"/>
        </w:tabs>
        <w:spacing w:before="15" w:line="252" w:lineRule="auto"/>
        <w:ind w:right="129"/>
        <w:jc w:val="righ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РаботасдоступнойинформациейвИнтернетеинацифровыхносителяхинформации. </w:t>
      </w:r>
      <w:r w:rsidRPr="007D2973">
        <w:rPr>
          <w:rFonts w:ascii="Times New Roman" w:hAnsi="Times New Roman" w:cs="Times New Roman"/>
          <w:spacing w:val="-2"/>
        </w:rPr>
        <w:t>Электронные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медиаресурсы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в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художественно-конструкторской,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проектной, предметной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преобразующей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деятельности.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Работа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с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подготовленными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цифровыми </w:t>
      </w:r>
      <w:r w:rsidRPr="007D2973">
        <w:rPr>
          <w:rFonts w:ascii="Times New Roman" w:hAnsi="Times New Roman" w:cs="Times New Roman"/>
        </w:rPr>
        <w:t>материалами.Поискдополнительнойинформациипотематикетворческихипроектных работ,использованиерисунковизресурсакомпьютеравоформленииизделийи</w:t>
      </w:r>
      <w:r w:rsidRPr="007D2973">
        <w:rPr>
          <w:rFonts w:ascii="Times New Roman" w:hAnsi="Times New Roman" w:cs="Times New Roman"/>
          <w:spacing w:val="-2"/>
        </w:rPr>
        <w:t>другие.</w:t>
      </w:r>
    </w:p>
    <w:p w:rsidR="009930D7" w:rsidRPr="007D2973" w:rsidRDefault="009930D7" w:rsidP="009930D7">
      <w:pPr>
        <w:pStyle w:val="a3"/>
        <w:spacing w:before="1" w:line="249" w:lineRule="auto"/>
        <w:ind w:left="165" w:right="2853" w:hanging="12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СозданиепрезентацийвпрограммеPowerPointилидругой. УНИВЕРСАЛЬНЫЕ УЧЕБНЫЕ ДЕЙСТВИЯ</w:t>
      </w:r>
    </w:p>
    <w:p w:rsidR="009930D7" w:rsidRPr="007D2973" w:rsidRDefault="009930D7" w:rsidP="009930D7">
      <w:pPr>
        <w:pStyle w:val="a3"/>
        <w:spacing w:before="5" w:line="252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30D7" w:rsidRPr="007D2973" w:rsidRDefault="009930D7" w:rsidP="009930D7">
      <w:pPr>
        <w:pStyle w:val="11"/>
        <w:spacing w:line="252" w:lineRule="auto"/>
        <w:ind w:right="3693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Познавательные универсальные учебные действия Базовые логические и исследовательские </w:t>
      </w:r>
      <w:r w:rsidRPr="007D2973">
        <w:rPr>
          <w:rFonts w:ascii="Times New Roman" w:hAnsi="Times New Roman" w:cs="Times New Roman"/>
          <w:spacing w:val="-2"/>
        </w:rPr>
        <w:t>действия:</w:t>
      </w:r>
    </w:p>
    <w:p w:rsidR="009930D7" w:rsidRPr="007D2973" w:rsidRDefault="009930D7" w:rsidP="009930D7">
      <w:pPr>
        <w:pStyle w:val="a3"/>
        <w:spacing w:line="254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930D7" w:rsidRPr="007D2973" w:rsidRDefault="009930D7" w:rsidP="009930D7">
      <w:pPr>
        <w:pStyle w:val="a3"/>
        <w:spacing w:line="285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анализироватьконструкциипредложенныхобразцов</w:t>
      </w:r>
      <w:r w:rsidRPr="007D2973">
        <w:rPr>
          <w:rFonts w:ascii="Times New Roman" w:hAnsi="Times New Roman" w:cs="Times New Roman"/>
          <w:spacing w:val="-2"/>
        </w:rPr>
        <w:t>изделий;</w:t>
      </w:r>
    </w:p>
    <w:p w:rsidR="009930D7" w:rsidRPr="007D2973" w:rsidRDefault="009930D7" w:rsidP="009930D7">
      <w:pPr>
        <w:pStyle w:val="a3"/>
        <w:spacing w:before="14" w:line="252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930D7" w:rsidRPr="007D2973" w:rsidRDefault="009930D7" w:rsidP="009930D7">
      <w:pPr>
        <w:pStyle w:val="a3"/>
        <w:spacing w:line="252" w:lineRule="auto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выстраиватьпоследовательностьпрактическихдействийитехнологическихопераций, подбиратьматериалиинструменты,выполнятьэкономнуюразметку,сборку,отделку </w:t>
      </w:r>
      <w:r w:rsidRPr="007D2973">
        <w:rPr>
          <w:rFonts w:ascii="Times New Roman" w:hAnsi="Times New Roman" w:cs="Times New Roman"/>
          <w:spacing w:val="-2"/>
        </w:rPr>
        <w:t>изделия;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решатьпростыезадачинапреобразование</w:t>
      </w:r>
      <w:r w:rsidRPr="007D2973">
        <w:rPr>
          <w:rFonts w:ascii="Times New Roman" w:hAnsi="Times New Roman" w:cs="Times New Roman"/>
          <w:spacing w:val="-2"/>
        </w:rPr>
        <w:t>конструкции;</w:t>
      </w:r>
    </w:p>
    <w:p w:rsidR="009930D7" w:rsidRPr="007D2973" w:rsidRDefault="009930D7" w:rsidP="009930D7">
      <w:pPr>
        <w:pStyle w:val="a3"/>
        <w:spacing w:before="14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выполнятьработувсоответствиисинструкцией(устнойили</w:t>
      </w:r>
      <w:r w:rsidRPr="007D2973">
        <w:rPr>
          <w:rFonts w:ascii="Times New Roman" w:hAnsi="Times New Roman" w:cs="Times New Roman"/>
          <w:spacing w:val="-2"/>
        </w:rPr>
        <w:t>письменной);</w:t>
      </w:r>
    </w:p>
    <w:p w:rsidR="009930D7" w:rsidRPr="007D2973" w:rsidRDefault="009930D7" w:rsidP="009930D7">
      <w:pPr>
        <w:pStyle w:val="a3"/>
        <w:spacing w:before="15" w:line="252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930D7" w:rsidRPr="007D2973" w:rsidRDefault="009930D7" w:rsidP="009930D7">
      <w:pPr>
        <w:pStyle w:val="a3"/>
        <w:spacing w:line="252" w:lineRule="auto"/>
        <w:jc w:val="left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tabs>
          <w:tab w:val="left" w:pos="2963"/>
          <w:tab w:val="left" w:pos="4108"/>
          <w:tab w:val="left" w:pos="4619"/>
          <w:tab w:val="left" w:pos="6623"/>
          <w:tab w:val="left" w:pos="8634"/>
        </w:tabs>
        <w:spacing w:before="89" w:line="252" w:lineRule="auto"/>
        <w:ind w:right="159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lastRenderedPageBreak/>
        <w:t>классифицировать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изделия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6"/>
        </w:rPr>
        <w:t>по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самостоятельно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предложенному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существенному </w:t>
      </w:r>
      <w:r w:rsidRPr="007D2973">
        <w:rPr>
          <w:rFonts w:ascii="Times New Roman" w:hAnsi="Times New Roman" w:cs="Times New Roman"/>
        </w:rPr>
        <w:t>признаку (используемый материал, форма, размер, назначение, способ сборки);</w:t>
      </w:r>
    </w:p>
    <w:p w:rsidR="009930D7" w:rsidRPr="007D2973" w:rsidRDefault="009930D7" w:rsidP="009930D7">
      <w:pPr>
        <w:pStyle w:val="a3"/>
        <w:tabs>
          <w:tab w:val="left" w:pos="2034"/>
          <w:tab w:val="left" w:pos="3244"/>
          <w:tab w:val="left" w:pos="4341"/>
          <w:tab w:val="left" w:pos="4679"/>
          <w:tab w:val="left" w:pos="5812"/>
          <w:tab w:val="left" w:pos="7242"/>
          <w:tab w:val="left" w:pos="9153"/>
        </w:tabs>
        <w:spacing w:before="1" w:line="249" w:lineRule="auto"/>
        <w:ind w:right="157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выполнять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действия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анализа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синтеза,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сравнения,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классификации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предметов </w:t>
      </w:r>
      <w:r w:rsidRPr="007D2973">
        <w:rPr>
          <w:rFonts w:ascii="Times New Roman" w:hAnsi="Times New Roman" w:cs="Times New Roman"/>
        </w:rPr>
        <w:t>(изделий) с учетом данных критериев;</w:t>
      </w:r>
    </w:p>
    <w:p w:rsidR="009930D7" w:rsidRPr="007D2973" w:rsidRDefault="009930D7" w:rsidP="009930D7">
      <w:pPr>
        <w:pStyle w:val="a3"/>
        <w:spacing w:before="5" w:line="252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930D7" w:rsidRPr="007D2973" w:rsidRDefault="009930D7" w:rsidP="009930D7">
      <w:pPr>
        <w:pStyle w:val="11"/>
        <w:spacing w:before="1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Работа с </w:t>
      </w:r>
      <w:r w:rsidRPr="007D2973">
        <w:rPr>
          <w:rFonts w:ascii="Times New Roman" w:hAnsi="Times New Roman" w:cs="Times New Roman"/>
          <w:spacing w:val="-2"/>
        </w:rPr>
        <w:t>информацией:</w:t>
      </w:r>
    </w:p>
    <w:p w:rsidR="009930D7" w:rsidRPr="007D2973" w:rsidRDefault="009930D7" w:rsidP="009930D7">
      <w:pPr>
        <w:pStyle w:val="a3"/>
        <w:spacing w:before="20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на основе анализа информации производить выбор наиболее эффективных способов </w:t>
      </w:r>
      <w:r w:rsidRPr="007D2973">
        <w:rPr>
          <w:rFonts w:ascii="Times New Roman" w:hAnsi="Times New Roman" w:cs="Times New Roman"/>
          <w:spacing w:val="-2"/>
        </w:rPr>
        <w:t>работы;</w:t>
      </w:r>
    </w:p>
    <w:p w:rsidR="009930D7" w:rsidRPr="007D2973" w:rsidRDefault="009930D7" w:rsidP="009930D7">
      <w:pPr>
        <w:pStyle w:val="a3"/>
        <w:spacing w:before="1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930D7" w:rsidRPr="007D2973" w:rsidRDefault="009930D7" w:rsidP="009930D7">
      <w:pPr>
        <w:pStyle w:val="a3"/>
        <w:tabs>
          <w:tab w:val="left" w:pos="2399"/>
          <w:tab w:val="left" w:pos="3265"/>
          <w:tab w:val="left" w:pos="5327"/>
          <w:tab w:val="left" w:pos="6966"/>
          <w:tab w:val="left" w:pos="7468"/>
          <w:tab w:val="left" w:pos="8716"/>
          <w:tab w:val="left" w:pos="10194"/>
        </w:tabs>
        <w:spacing w:line="256" w:lineRule="auto"/>
        <w:ind w:right="157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осуществлять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4"/>
        </w:rPr>
        <w:t>поиск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дополнительной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информации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6"/>
        </w:rPr>
        <w:t>по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тематике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творческих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 xml:space="preserve">и </w:t>
      </w:r>
      <w:r w:rsidRPr="007D2973">
        <w:rPr>
          <w:rFonts w:ascii="Times New Roman" w:hAnsi="Times New Roman" w:cs="Times New Roman"/>
        </w:rPr>
        <w:t>проектных работ;</w:t>
      </w:r>
    </w:p>
    <w:p w:rsidR="009930D7" w:rsidRPr="007D2973" w:rsidRDefault="009930D7" w:rsidP="009930D7">
      <w:pPr>
        <w:pStyle w:val="a3"/>
        <w:spacing w:before="1" w:line="256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использовать рисунки из ресурса компьютера в оформлении изделий и другие; использовать средства ИКТ для решения учебных и практических задач, в том числе</w:t>
      </w:r>
    </w:p>
    <w:p w:rsidR="009930D7" w:rsidRPr="007D2973" w:rsidRDefault="009930D7" w:rsidP="009930D7">
      <w:pPr>
        <w:pStyle w:val="a3"/>
        <w:spacing w:line="289" w:lineRule="exact"/>
        <w:ind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Интернет,подруководством</w:t>
      </w:r>
      <w:r w:rsidRPr="007D2973">
        <w:rPr>
          <w:rFonts w:ascii="Times New Roman" w:hAnsi="Times New Roman" w:cs="Times New Roman"/>
          <w:spacing w:val="-2"/>
        </w:rPr>
        <w:t>учителя.</w:t>
      </w:r>
    </w:p>
    <w:p w:rsidR="009930D7" w:rsidRPr="007D2973" w:rsidRDefault="009930D7" w:rsidP="009930D7">
      <w:pPr>
        <w:pStyle w:val="11"/>
        <w:spacing w:before="22" w:line="256" w:lineRule="auto"/>
        <w:ind w:right="2853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Коммуникативные универсальные учебные действия </w:t>
      </w:r>
      <w:r w:rsidRPr="007D2973">
        <w:rPr>
          <w:rFonts w:ascii="Times New Roman" w:hAnsi="Times New Roman" w:cs="Times New Roman"/>
          <w:spacing w:val="-2"/>
        </w:rPr>
        <w:t>Общение: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930D7" w:rsidRPr="007D2973" w:rsidRDefault="009930D7" w:rsidP="009930D7">
      <w:pPr>
        <w:pStyle w:val="a3"/>
        <w:spacing w:before="1"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</w:t>
      </w:r>
      <w:r w:rsidRPr="007D2973">
        <w:rPr>
          <w:rFonts w:ascii="Times New Roman" w:hAnsi="Times New Roman" w:cs="Times New Roman"/>
          <w:spacing w:val="-2"/>
        </w:rPr>
        <w:t>Федерации;</w:t>
      </w:r>
    </w:p>
    <w:p w:rsidR="009930D7" w:rsidRPr="007D2973" w:rsidRDefault="009930D7" w:rsidP="009930D7">
      <w:pPr>
        <w:pStyle w:val="a3"/>
        <w:spacing w:line="259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создавать тексты-рассуждения:раскрывать последовательность операций при работе с разными материалами;</w:t>
      </w:r>
    </w:p>
    <w:p w:rsidR="009930D7" w:rsidRPr="007D2973" w:rsidRDefault="009930D7" w:rsidP="009930D7">
      <w:pPr>
        <w:pStyle w:val="a3"/>
        <w:spacing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осознаватькультурно-историческийсмыслиназначение праздников,ихрольвжизни каждого человека, ориентироваться в традициях организации и оформления праздников.</w:t>
      </w:r>
    </w:p>
    <w:p w:rsidR="009930D7" w:rsidRPr="007D2973" w:rsidRDefault="009930D7" w:rsidP="009930D7">
      <w:pPr>
        <w:pStyle w:val="11"/>
        <w:spacing w:line="259" w:lineRule="auto"/>
        <w:ind w:right="413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Регулятивные универсальные учебные действия Самоорганизация и самоконтроль: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и принимать учебную задачу, самостоятельно определять цели учебно- познавательной деятельности;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планировать практическуюработу всоответствии споставленнойцельюивыполнять ее в соответствии с планом;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необходимого </w:t>
      </w:r>
      <w:r w:rsidRPr="007D2973">
        <w:rPr>
          <w:rFonts w:ascii="Times New Roman" w:hAnsi="Times New Roman" w:cs="Times New Roman"/>
          <w:spacing w:val="-2"/>
        </w:rPr>
        <w:t>результата;</w:t>
      </w:r>
    </w:p>
    <w:p w:rsidR="009930D7" w:rsidRPr="007D2973" w:rsidRDefault="009930D7" w:rsidP="009930D7">
      <w:pPr>
        <w:pStyle w:val="a3"/>
        <w:spacing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проявлятьволевуюсаморегуляциюпривыполнении</w:t>
      </w:r>
      <w:r w:rsidRPr="007D2973">
        <w:rPr>
          <w:rFonts w:ascii="Times New Roman" w:hAnsi="Times New Roman" w:cs="Times New Roman"/>
          <w:spacing w:val="-2"/>
        </w:rPr>
        <w:t xml:space="preserve"> задания.</w:t>
      </w:r>
    </w:p>
    <w:p w:rsidR="009930D7" w:rsidRPr="007D2973" w:rsidRDefault="009930D7" w:rsidP="009930D7">
      <w:pPr>
        <w:pStyle w:val="11"/>
        <w:spacing w:before="12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Совместная</w:t>
      </w:r>
      <w:r w:rsidRPr="007D2973">
        <w:rPr>
          <w:rFonts w:ascii="Times New Roman" w:hAnsi="Times New Roman" w:cs="Times New Roman"/>
          <w:spacing w:val="-2"/>
        </w:rPr>
        <w:t>деятельность:</w:t>
      </w:r>
    </w:p>
    <w:p w:rsidR="009930D7" w:rsidRPr="007D2973" w:rsidRDefault="009930D7" w:rsidP="009930D7">
      <w:pPr>
        <w:pStyle w:val="a3"/>
        <w:spacing w:before="22" w:line="256" w:lineRule="auto"/>
        <w:ind w:right="156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организовывать под руководством учителя совместную работу в группе:распределять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9930D7" w:rsidRPr="007D2973" w:rsidRDefault="009930D7" w:rsidP="009930D7">
      <w:pPr>
        <w:pStyle w:val="a3"/>
        <w:spacing w:before="2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930D7" w:rsidRPr="007D2973" w:rsidRDefault="009930D7" w:rsidP="009930D7">
      <w:pPr>
        <w:pStyle w:val="a3"/>
        <w:spacing w:line="256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61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</w:t>
      </w:r>
      <w:r w:rsidRPr="007D2973">
        <w:rPr>
          <w:rFonts w:ascii="Times New Roman" w:hAnsi="Times New Roman" w:cs="Times New Roman"/>
          <w:spacing w:val="-2"/>
        </w:rPr>
        <w:t>достижений.</w:t>
      </w:r>
    </w:p>
    <w:p w:rsidR="009930D7" w:rsidRPr="007D2973" w:rsidRDefault="009930D7" w:rsidP="009930D7">
      <w:pPr>
        <w:pStyle w:val="a3"/>
        <w:spacing w:line="256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spacing w:before="89" w:line="276" w:lineRule="auto"/>
        <w:ind w:left="2301" w:right="160" w:hanging="1798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930D7" w:rsidRPr="007D2973" w:rsidRDefault="009930D7" w:rsidP="009930D7">
      <w:pPr>
        <w:spacing w:before="1"/>
        <w:ind w:left="165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 xml:space="preserve">ЛИЧНОСТНЫЕ </w:t>
      </w:r>
      <w:r w:rsidRPr="007D2973">
        <w:rPr>
          <w:rFonts w:ascii="Times New Roman" w:hAnsi="Times New Roman" w:cs="Times New Roman"/>
          <w:b/>
          <w:spacing w:val="-2"/>
          <w:sz w:val="24"/>
        </w:rPr>
        <w:t>РЕЗУЛЬТАТЫ</w:t>
      </w:r>
    </w:p>
    <w:p w:rsidR="009930D7" w:rsidRPr="007D2973" w:rsidRDefault="009930D7" w:rsidP="009930D7">
      <w:pPr>
        <w:pStyle w:val="a3"/>
        <w:spacing w:before="44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 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930D7" w:rsidRPr="007D2973" w:rsidRDefault="009930D7" w:rsidP="009930D7">
      <w:pPr>
        <w:pStyle w:val="a3"/>
        <w:spacing w:line="256" w:lineRule="auto"/>
        <w:ind w:right="161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 результате изучения труда(технологии) на уровне начального общегообразования у обучающегося будут сформированы следующие личностные результаты:</w:t>
      </w:r>
    </w:p>
    <w:p w:rsidR="009930D7" w:rsidRPr="007D2973" w:rsidRDefault="009930D7" w:rsidP="009930D7">
      <w:pPr>
        <w:pStyle w:val="a3"/>
        <w:spacing w:before="1"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930D7" w:rsidRPr="007D2973" w:rsidRDefault="009930D7" w:rsidP="009930D7">
      <w:pPr>
        <w:pStyle w:val="a3"/>
        <w:spacing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930D7" w:rsidRPr="007D2973" w:rsidRDefault="009930D7" w:rsidP="009930D7">
      <w:pPr>
        <w:pStyle w:val="a3"/>
        <w:spacing w:before="1"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</w:t>
      </w:r>
      <w:r w:rsidRPr="007D2973">
        <w:rPr>
          <w:rFonts w:ascii="Times New Roman" w:hAnsi="Times New Roman" w:cs="Times New Roman"/>
          <w:spacing w:val="-2"/>
        </w:rPr>
        <w:t>культуры;</w:t>
      </w:r>
    </w:p>
    <w:p w:rsidR="009930D7" w:rsidRPr="007D2973" w:rsidRDefault="009930D7" w:rsidP="009930D7">
      <w:pPr>
        <w:pStyle w:val="a3"/>
        <w:spacing w:before="2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930D7" w:rsidRPr="007D2973" w:rsidRDefault="009930D7" w:rsidP="009930D7">
      <w:pPr>
        <w:pStyle w:val="a3"/>
        <w:spacing w:before="1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930D7" w:rsidRPr="007D2973" w:rsidRDefault="009930D7" w:rsidP="009930D7">
      <w:pPr>
        <w:pStyle w:val="a3"/>
        <w:spacing w:before="2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9930D7" w:rsidRPr="007D2973" w:rsidRDefault="009930D7" w:rsidP="009930D7">
      <w:pPr>
        <w:spacing w:line="289" w:lineRule="exact"/>
        <w:ind w:left="165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 xml:space="preserve">МЕТАПРЕДМЕТНЫЕ </w:t>
      </w:r>
      <w:r w:rsidRPr="007D2973">
        <w:rPr>
          <w:rFonts w:ascii="Times New Roman" w:hAnsi="Times New Roman" w:cs="Times New Roman"/>
          <w:b/>
          <w:spacing w:val="-2"/>
          <w:sz w:val="24"/>
        </w:rPr>
        <w:t>РЕЗУЛЬТАТЫ</w:t>
      </w:r>
    </w:p>
    <w:p w:rsidR="009930D7" w:rsidRPr="007D2973" w:rsidRDefault="009930D7" w:rsidP="009930D7">
      <w:pPr>
        <w:pStyle w:val="a3"/>
        <w:spacing w:before="43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 результате изучения труда(технологии) на уровне начального общегообразования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универсальныеучебные действия, совместная деятельность.</w:t>
      </w:r>
    </w:p>
    <w:p w:rsidR="009930D7" w:rsidRPr="007D2973" w:rsidRDefault="009930D7" w:rsidP="009930D7">
      <w:pPr>
        <w:pStyle w:val="11"/>
        <w:spacing w:before="1" w:line="256" w:lineRule="auto"/>
        <w:ind w:right="3693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Познавательные универсальные учебные действия Базовые логические и исследовательские </w:t>
      </w:r>
      <w:r w:rsidRPr="007D2973">
        <w:rPr>
          <w:rFonts w:ascii="Times New Roman" w:hAnsi="Times New Roman" w:cs="Times New Roman"/>
          <w:spacing w:val="-2"/>
        </w:rPr>
        <w:t>действия: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</w:t>
      </w:r>
      <w:r w:rsidRPr="007D2973">
        <w:rPr>
          <w:rFonts w:ascii="Times New Roman" w:hAnsi="Times New Roman" w:cs="Times New Roman"/>
          <w:spacing w:val="-2"/>
        </w:rPr>
        <w:t>высказываниях;</w:t>
      </w:r>
    </w:p>
    <w:p w:rsidR="009930D7" w:rsidRPr="007D2973" w:rsidRDefault="009930D7" w:rsidP="009930D7">
      <w:pPr>
        <w:pStyle w:val="a3"/>
        <w:spacing w:before="1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осуществлять анализ объектов и изделий с выделением существенных и несущественных признаков;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сравниватьгруппыобъектов(изделий),выделятьвнихобщееи</w:t>
      </w:r>
      <w:r w:rsidRPr="007D2973">
        <w:rPr>
          <w:rFonts w:ascii="Times New Roman" w:hAnsi="Times New Roman" w:cs="Times New Roman"/>
          <w:spacing w:val="-2"/>
        </w:rPr>
        <w:t xml:space="preserve"> различия;</w:t>
      </w:r>
    </w:p>
    <w:p w:rsidR="009930D7" w:rsidRPr="007D2973" w:rsidRDefault="009930D7" w:rsidP="009930D7">
      <w:pPr>
        <w:pStyle w:val="a3"/>
        <w:spacing w:line="289" w:lineRule="exact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проводить обобщения (технико-технологического и декоративно-художественного характера) по изучаемой тематике;</w:t>
      </w:r>
    </w:p>
    <w:p w:rsidR="009930D7" w:rsidRPr="007D2973" w:rsidRDefault="009930D7" w:rsidP="009930D7">
      <w:pPr>
        <w:pStyle w:val="a3"/>
        <w:spacing w:before="1"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использовать схемы, модели и простейшие чертежи в собственной практической творческой деятельности;</w:t>
      </w:r>
    </w:p>
    <w:p w:rsidR="009930D7" w:rsidRPr="007D2973" w:rsidRDefault="009930D7" w:rsidP="009930D7">
      <w:pPr>
        <w:pStyle w:val="a3"/>
        <w:spacing w:line="259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</w:t>
      </w:r>
      <w:r w:rsidRPr="007D2973">
        <w:rPr>
          <w:rFonts w:ascii="Times New Roman" w:hAnsi="Times New Roman" w:cs="Times New Roman"/>
          <w:spacing w:val="-2"/>
        </w:rPr>
        <w:t>деятельности.</w:t>
      </w:r>
    </w:p>
    <w:p w:rsidR="009930D7" w:rsidRPr="007D2973" w:rsidRDefault="009930D7" w:rsidP="009930D7">
      <w:pPr>
        <w:pStyle w:val="11"/>
        <w:spacing w:line="289" w:lineRule="exac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Работа с </w:t>
      </w:r>
      <w:r w:rsidRPr="007D2973">
        <w:rPr>
          <w:rFonts w:ascii="Times New Roman" w:hAnsi="Times New Roman" w:cs="Times New Roman"/>
          <w:spacing w:val="-2"/>
        </w:rPr>
        <w:t>информацией:</w:t>
      </w:r>
    </w:p>
    <w:p w:rsidR="009930D7" w:rsidRPr="007D2973" w:rsidRDefault="009930D7" w:rsidP="009930D7">
      <w:pPr>
        <w:pStyle w:val="a3"/>
        <w:spacing w:before="18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</w:t>
      </w:r>
      <w:r w:rsidRPr="007D2973">
        <w:rPr>
          <w:rFonts w:ascii="Times New Roman" w:hAnsi="Times New Roman" w:cs="Times New Roman"/>
          <w:spacing w:val="-2"/>
        </w:rPr>
        <w:t>задачей;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9930D7" w:rsidRPr="007D2973" w:rsidRDefault="009930D7" w:rsidP="009930D7">
      <w:pPr>
        <w:pStyle w:val="a3"/>
        <w:spacing w:before="1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930D7" w:rsidRPr="007D2973" w:rsidRDefault="009930D7" w:rsidP="009930D7">
      <w:pPr>
        <w:pStyle w:val="11"/>
        <w:spacing w:before="2" w:line="256" w:lineRule="auto"/>
        <w:ind w:right="3574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Коммуникативные универсальные учебные действия </w:t>
      </w:r>
      <w:r w:rsidRPr="007D2973">
        <w:rPr>
          <w:rFonts w:ascii="Times New Roman" w:hAnsi="Times New Roman" w:cs="Times New Roman"/>
          <w:spacing w:val="-2"/>
        </w:rPr>
        <w:t>Общение: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вступатьвдиалог,задаватьсобеседникувопросы,использоватьреплики-уточненияи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930D7" w:rsidRPr="007D2973" w:rsidRDefault="009930D7" w:rsidP="009930D7">
      <w:pPr>
        <w:pStyle w:val="a3"/>
        <w:spacing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создавать тексты-описания на основе рассматривания изделий декоративно- прикладного искусства народов России;</w:t>
      </w:r>
    </w:p>
    <w:p w:rsidR="009930D7" w:rsidRPr="007D2973" w:rsidRDefault="009930D7" w:rsidP="009930D7">
      <w:pPr>
        <w:pStyle w:val="a3"/>
        <w:spacing w:line="26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930D7" w:rsidRPr="007D2973" w:rsidRDefault="009930D7" w:rsidP="009930D7">
      <w:pPr>
        <w:pStyle w:val="a3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объяснятьпоследовательностьсовершаемыхдействийприсоздании</w:t>
      </w:r>
      <w:r w:rsidRPr="007D2973">
        <w:rPr>
          <w:rFonts w:ascii="Times New Roman" w:hAnsi="Times New Roman" w:cs="Times New Roman"/>
          <w:spacing w:val="-2"/>
        </w:rPr>
        <w:t>изделия.</w:t>
      </w:r>
    </w:p>
    <w:p w:rsidR="009930D7" w:rsidRPr="007D2973" w:rsidRDefault="009930D7" w:rsidP="009930D7">
      <w:pPr>
        <w:pStyle w:val="11"/>
        <w:spacing w:before="30" w:line="264" w:lineRule="auto"/>
        <w:ind w:right="413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Регулятивные универсальные учебные действия Самоорганизация и самоконтроль:</w:t>
      </w:r>
    </w:p>
    <w:p w:rsidR="009930D7" w:rsidRPr="007D2973" w:rsidRDefault="009930D7" w:rsidP="009930D7">
      <w:pPr>
        <w:pStyle w:val="a3"/>
        <w:spacing w:line="26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930D7" w:rsidRPr="007D2973" w:rsidRDefault="009930D7" w:rsidP="009930D7">
      <w:pPr>
        <w:pStyle w:val="a3"/>
        <w:spacing w:line="264" w:lineRule="auto"/>
        <w:ind w:left="645" w:right="1914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правила безопасности труда при выполнении работы; планироватьработу,соотноситьсвоидействияспоставленной</w:t>
      </w:r>
      <w:r w:rsidRPr="007D2973">
        <w:rPr>
          <w:rFonts w:ascii="Times New Roman" w:hAnsi="Times New Roman" w:cs="Times New Roman"/>
          <w:spacing w:val="-2"/>
        </w:rPr>
        <w:t>целью;</w:t>
      </w:r>
    </w:p>
    <w:p w:rsidR="009930D7" w:rsidRPr="007D2973" w:rsidRDefault="009930D7" w:rsidP="009930D7">
      <w:pPr>
        <w:pStyle w:val="a3"/>
        <w:spacing w:line="264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930D7" w:rsidRPr="007D2973" w:rsidRDefault="009930D7" w:rsidP="009930D7">
      <w:pPr>
        <w:pStyle w:val="a3"/>
        <w:spacing w:line="264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выполнятьдействияконтроляиоценки,вносить необходимыекоррективывдействие после его завершения на основе его оценки и учета характера сделанных ошибок;</w:t>
      </w:r>
    </w:p>
    <w:p w:rsidR="009930D7" w:rsidRPr="007D2973" w:rsidRDefault="009930D7" w:rsidP="009930D7">
      <w:pPr>
        <w:pStyle w:val="a3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проявлятьволевуюсаморегуляциюпривыполнении</w:t>
      </w:r>
      <w:r w:rsidRPr="007D2973">
        <w:rPr>
          <w:rFonts w:ascii="Times New Roman" w:hAnsi="Times New Roman" w:cs="Times New Roman"/>
          <w:spacing w:val="-2"/>
        </w:rPr>
        <w:t xml:space="preserve"> работы.</w:t>
      </w:r>
    </w:p>
    <w:p w:rsidR="009930D7" w:rsidRPr="007D2973" w:rsidRDefault="009930D7" w:rsidP="009930D7">
      <w:pPr>
        <w:pStyle w:val="a3"/>
        <w:jc w:val="left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11"/>
        <w:spacing w:before="8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 xml:space="preserve">Совместная </w:t>
      </w:r>
      <w:r w:rsidRPr="007D2973">
        <w:rPr>
          <w:rFonts w:ascii="Times New Roman" w:hAnsi="Times New Roman" w:cs="Times New Roman"/>
          <w:spacing w:val="-2"/>
        </w:rPr>
        <w:t>деятельность:</w:t>
      </w:r>
    </w:p>
    <w:p w:rsidR="009930D7" w:rsidRPr="007D2973" w:rsidRDefault="009930D7" w:rsidP="009930D7">
      <w:pPr>
        <w:pStyle w:val="a3"/>
        <w:spacing w:before="29" w:line="264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9930D7" w:rsidRPr="007D2973" w:rsidRDefault="009930D7" w:rsidP="009930D7">
      <w:pPr>
        <w:pStyle w:val="a3"/>
        <w:spacing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930D7" w:rsidRPr="007D2973" w:rsidRDefault="009930D7" w:rsidP="009930D7">
      <w:pPr>
        <w:pStyle w:val="a3"/>
        <w:spacing w:line="264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930D7" w:rsidRPr="007D2973" w:rsidRDefault="009930D7" w:rsidP="009930D7">
      <w:pPr>
        <w:spacing w:before="1"/>
        <w:ind w:left="165"/>
        <w:jc w:val="both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 xml:space="preserve">ПРЕДМЕТНЫЕ </w:t>
      </w:r>
      <w:r w:rsidRPr="007D2973">
        <w:rPr>
          <w:rFonts w:ascii="Times New Roman" w:hAnsi="Times New Roman" w:cs="Times New Roman"/>
          <w:b/>
          <w:spacing w:val="-2"/>
          <w:sz w:val="24"/>
        </w:rPr>
        <w:t>РЕЗУЛЬТАТЫ</w:t>
      </w:r>
    </w:p>
    <w:p w:rsidR="009930D7" w:rsidRPr="007D2973" w:rsidRDefault="009930D7" w:rsidP="009930D7">
      <w:pPr>
        <w:pStyle w:val="a3"/>
        <w:spacing w:before="27" w:line="264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Кконцуобученияв</w:t>
      </w:r>
      <w:r w:rsidRPr="007D2973">
        <w:rPr>
          <w:rFonts w:ascii="Times New Roman" w:hAnsi="Times New Roman" w:cs="Times New Roman"/>
          <w:b/>
        </w:rPr>
        <w:t>1классе</w:t>
      </w:r>
      <w:r w:rsidRPr="007D2973">
        <w:rPr>
          <w:rFonts w:ascii="Times New Roman" w:hAnsi="Times New Roman" w:cs="Times New Roman"/>
        </w:rPr>
        <w:t>обучающийсяполучитследующиепредметныерезультаты по отдельным темам программы по труду (технологии):</w:t>
      </w:r>
    </w:p>
    <w:p w:rsidR="009930D7" w:rsidRPr="007D2973" w:rsidRDefault="009930D7" w:rsidP="009930D7">
      <w:pPr>
        <w:pStyle w:val="a3"/>
        <w:spacing w:before="1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правильноорганизовыватьсвойтруд:своевременноподготавливатьиубирать рабочее место, поддерживать порядок на нем в процессе труда;</w:t>
      </w:r>
    </w:p>
    <w:p w:rsidR="009930D7" w:rsidRPr="007D2973" w:rsidRDefault="009930D7" w:rsidP="009930D7">
      <w:pPr>
        <w:pStyle w:val="a3"/>
        <w:spacing w:line="259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применятьправилабезопаснойработыножницами,иглойиаккуратнойработыс </w:t>
      </w:r>
      <w:r w:rsidRPr="007D2973">
        <w:rPr>
          <w:rFonts w:ascii="Times New Roman" w:hAnsi="Times New Roman" w:cs="Times New Roman"/>
          <w:spacing w:val="-2"/>
        </w:rPr>
        <w:t>клеем;</w:t>
      </w:r>
    </w:p>
    <w:p w:rsidR="009930D7" w:rsidRPr="007D2973" w:rsidRDefault="009930D7" w:rsidP="009930D7">
      <w:pPr>
        <w:pStyle w:val="a3"/>
        <w:spacing w:line="256" w:lineRule="auto"/>
        <w:ind w:right="156"/>
        <w:jc w:val="righ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действовать попредложенному образцу в соответствиисправиламирациональной разметки(разметканаизнаночнойсторонематериала,экономияматериалаприразметке); определятьназванияиназначениеосновныхинструментовиприспособленийдля ручноготруда(линейка,карандаш,ножницы,игла,шаблон,стекаидругие),</w:t>
      </w:r>
      <w:r w:rsidRPr="007D2973">
        <w:rPr>
          <w:rFonts w:ascii="Times New Roman" w:hAnsi="Times New Roman" w:cs="Times New Roman"/>
          <w:spacing w:val="-2"/>
        </w:rPr>
        <w:t>использовать</w:t>
      </w:r>
    </w:p>
    <w:p w:rsidR="009930D7" w:rsidRPr="007D2973" w:rsidRDefault="009930D7" w:rsidP="009930D7">
      <w:pPr>
        <w:pStyle w:val="a3"/>
        <w:ind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ихвпрактической </w:t>
      </w:r>
      <w:r w:rsidRPr="007D2973">
        <w:rPr>
          <w:rFonts w:ascii="Times New Roman" w:hAnsi="Times New Roman" w:cs="Times New Roman"/>
          <w:spacing w:val="-2"/>
        </w:rPr>
        <w:t>работе;</w:t>
      </w:r>
    </w:p>
    <w:p w:rsidR="009930D7" w:rsidRPr="007D2973" w:rsidRDefault="009930D7" w:rsidP="009930D7">
      <w:pPr>
        <w:pStyle w:val="a3"/>
        <w:spacing w:before="16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9930D7" w:rsidRPr="007D2973" w:rsidRDefault="009930D7" w:rsidP="009930D7">
      <w:pPr>
        <w:pStyle w:val="a3"/>
        <w:spacing w:before="1" w:line="259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оформлятьизделиястрочкойпрямого</w:t>
      </w:r>
      <w:r w:rsidRPr="007D2973">
        <w:rPr>
          <w:rFonts w:ascii="Times New Roman" w:hAnsi="Times New Roman" w:cs="Times New Roman"/>
          <w:spacing w:val="-2"/>
        </w:rPr>
        <w:t>стежка;</w:t>
      </w:r>
    </w:p>
    <w:p w:rsidR="009930D7" w:rsidRPr="007D2973" w:rsidRDefault="009930D7" w:rsidP="009930D7">
      <w:pPr>
        <w:pStyle w:val="a3"/>
        <w:spacing w:before="18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пониматьсмыслпонятий«изделие»,«детальизделия»,«образец»,</w:t>
      </w:r>
      <w:r w:rsidRPr="007D2973">
        <w:rPr>
          <w:rFonts w:ascii="Times New Roman" w:hAnsi="Times New Roman" w:cs="Times New Roman"/>
          <w:spacing w:val="-2"/>
        </w:rPr>
        <w:t>«заготовка»,</w:t>
      </w:r>
    </w:p>
    <w:p w:rsidR="009930D7" w:rsidRPr="007D2973" w:rsidRDefault="009930D7" w:rsidP="009930D7">
      <w:pPr>
        <w:pStyle w:val="a3"/>
        <w:spacing w:before="20" w:line="256" w:lineRule="auto"/>
        <w:ind w:left="645" w:right="1048" w:hanging="60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«материал»,«инструмент»,«приспособление»,«конструирование»,«аппликация»; выполнять задания с использованием подготовленного плана;</w:t>
      </w:r>
    </w:p>
    <w:p w:rsidR="009930D7" w:rsidRPr="007D2973" w:rsidRDefault="009930D7" w:rsidP="009930D7">
      <w:pPr>
        <w:pStyle w:val="a3"/>
        <w:spacing w:line="259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</w:t>
      </w:r>
      <w:r w:rsidRPr="007D2973">
        <w:rPr>
          <w:rFonts w:ascii="Times New Roman" w:hAnsi="Times New Roman" w:cs="Times New Roman"/>
          <w:spacing w:val="-2"/>
        </w:rPr>
        <w:t>другие);</w:t>
      </w:r>
    </w:p>
    <w:p w:rsidR="009930D7" w:rsidRPr="007D2973" w:rsidRDefault="009930D7" w:rsidP="009930D7">
      <w:pPr>
        <w:pStyle w:val="a3"/>
        <w:spacing w:line="256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930D7" w:rsidRPr="007D2973" w:rsidRDefault="009930D7" w:rsidP="009930D7">
      <w:pPr>
        <w:pStyle w:val="a3"/>
        <w:spacing w:before="1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различатьматериалыиинструментыпоих</w:t>
      </w:r>
      <w:r w:rsidRPr="007D2973">
        <w:rPr>
          <w:rFonts w:ascii="Times New Roman" w:hAnsi="Times New Roman" w:cs="Times New Roman"/>
          <w:spacing w:val="-2"/>
        </w:rPr>
        <w:t xml:space="preserve"> назначению;</w:t>
      </w:r>
    </w:p>
    <w:p w:rsidR="009930D7" w:rsidRPr="007D2973" w:rsidRDefault="009930D7" w:rsidP="009930D7">
      <w:pPr>
        <w:pStyle w:val="a3"/>
        <w:spacing w:before="20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930D7" w:rsidRPr="007D2973" w:rsidRDefault="009930D7" w:rsidP="009930D7">
      <w:pPr>
        <w:pStyle w:val="a3"/>
        <w:spacing w:before="2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9930D7" w:rsidRPr="007D2973" w:rsidRDefault="009930D7" w:rsidP="009930D7">
      <w:pPr>
        <w:pStyle w:val="a3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использоватьдлясушкиплоскихизделий</w:t>
      </w:r>
      <w:r w:rsidRPr="007D2973">
        <w:rPr>
          <w:rFonts w:ascii="Times New Roman" w:hAnsi="Times New Roman" w:cs="Times New Roman"/>
          <w:spacing w:val="-2"/>
        </w:rPr>
        <w:t>пресс;</w:t>
      </w:r>
    </w:p>
    <w:p w:rsidR="009930D7" w:rsidRPr="007D2973" w:rsidRDefault="009930D7" w:rsidP="009930D7">
      <w:pPr>
        <w:pStyle w:val="a3"/>
        <w:spacing w:before="20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9930D7" w:rsidRPr="007D2973" w:rsidRDefault="009930D7" w:rsidP="009930D7">
      <w:pPr>
        <w:pStyle w:val="a3"/>
        <w:spacing w:before="1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различатьразборныеинеразборныеконструкциинесложных</w:t>
      </w:r>
      <w:r w:rsidRPr="007D2973">
        <w:rPr>
          <w:rFonts w:ascii="Times New Roman" w:hAnsi="Times New Roman" w:cs="Times New Roman"/>
          <w:spacing w:val="-2"/>
        </w:rPr>
        <w:t>изделий;</w:t>
      </w:r>
    </w:p>
    <w:p w:rsidR="009930D7" w:rsidRPr="007D2973" w:rsidRDefault="009930D7" w:rsidP="009930D7">
      <w:pPr>
        <w:pStyle w:val="a3"/>
        <w:spacing w:before="20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930D7" w:rsidRPr="007D2973" w:rsidRDefault="009930D7" w:rsidP="009930D7">
      <w:pPr>
        <w:pStyle w:val="a3"/>
        <w:spacing w:before="2"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осуществлять элементарное сотрудничество, участвовать в коллективных работахпод руководством учителя;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выполнятьнесложныеколлективныеработыпроектного</w:t>
      </w:r>
      <w:r w:rsidRPr="007D2973">
        <w:rPr>
          <w:rFonts w:ascii="Times New Roman" w:hAnsi="Times New Roman" w:cs="Times New Roman"/>
          <w:spacing w:val="-2"/>
        </w:rPr>
        <w:t>характера;</w:t>
      </w:r>
    </w:p>
    <w:p w:rsidR="009930D7" w:rsidRPr="007D2973" w:rsidRDefault="009930D7" w:rsidP="009930D7">
      <w:pPr>
        <w:pStyle w:val="a3"/>
        <w:spacing w:before="20" w:line="259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называть профессии, связанные с изучаемыми материалами и производствами, их социальное значение.</w:t>
      </w:r>
    </w:p>
    <w:p w:rsidR="009930D7" w:rsidRPr="007D2973" w:rsidRDefault="009930D7" w:rsidP="009930D7">
      <w:pPr>
        <w:pStyle w:val="a3"/>
        <w:spacing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 концу обучения во </w:t>
      </w:r>
      <w:r w:rsidRPr="007D2973">
        <w:rPr>
          <w:rFonts w:ascii="Times New Roman" w:hAnsi="Times New Roman" w:cs="Times New Roman"/>
          <w:b/>
        </w:rPr>
        <w:t xml:space="preserve">2 классе </w:t>
      </w:r>
      <w:r w:rsidRPr="007D2973">
        <w:rPr>
          <w:rFonts w:ascii="Times New Roman" w:hAnsi="Times New Roman" w:cs="Times New Roman"/>
        </w:rPr>
        <w:t>обучающийся получит следующие предметные результаты по отдельным темам программы по труду (технологии):</w:t>
      </w:r>
    </w:p>
    <w:p w:rsidR="009930D7" w:rsidRPr="007D2973" w:rsidRDefault="009930D7" w:rsidP="009930D7">
      <w:pPr>
        <w:pStyle w:val="a3"/>
        <w:ind w:left="0" w:right="158" w:firstLine="0"/>
        <w:jc w:val="righ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пониматьсмыслпонятий«инструкционная»(«технологическая»)карта,</w:t>
      </w:r>
      <w:r w:rsidRPr="007D2973">
        <w:rPr>
          <w:rFonts w:ascii="Times New Roman" w:hAnsi="Times New Roman" w:cs="Times New Roman"/>
          <w:spacing w:val="-2"/>
        </w:rPr>
        <w:t>«чертеж»,</w:t>
      </w:r>
    </w:p>
    <w:p w:rsidR="009930D7" w:rsidRPr="007D2973" w:rsidRDefault="009930D7" w:rsidP="009930D7">
      <w:pPr>
        <w:pStyle w:val="a3"/>
        <w:tabs>
          <w:tab w:val="left" w:pos="1305"/>
          <w:tab w:val="left" w:pos="2486"/>
          <w:tab w:val="left" w:pos="3993"/>
          <w:tab w:val="left" w:pos="5819"/>
          <w:tab w:val="left" w:pos="7173"/>
          <w:tab w:val="left" w:pos="8687"/>
        </w:tabs>
        <w:spacing w:before="17"/>
        <w:ind w:left="0" w:right="158" w:firstLine="0"/>
        <w:jc w:val="righ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«эскиз»,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«линии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чертежа»,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«развертка»,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«макет»,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«модель»,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«технология»,</w:t>
      </w:r>
    </w:p>
    <w:p w:rsidR="009930D7" w:rsidRPr="007D2973" w:rsidRDefault="009930D7" w:rsidP="009930D7">
      <w:pPr>
        <w:pStyle w:val="a3"/>
        <w:spacing w:before="20" w:line="256" w:lineRule="auto"/>
        <w:ind w:right="158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«технологические операции», «способы обработки» и использовать их в практической </w:t>
      </w:r>
      <w:r w:rsidRPr="007D2973">
        <w:rPr>
          <w:rFonts w:ascii="Times New Roman" w:hAnsi="Times New Roman" w:cs="Times New Roman"/>
          <w:spacing w:val="-2"/>
        </w:rPr>
        <w:t>деятельности;</w:t>
      </w:r>
    </w:p>
    <w:p w:rsidR="009930D7" w:rsidRPr="007D2973" w:rsidRDefault="009930D7" w:rsidP="009930D7">
      <w:pPr>
        <w:pStyle w:val="a3"/>
        <w:spacing w:before="2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выполнятьзаданияпосамостоятельносоставленному</w:t>
      </w:r>
      <w:r w:rsidRPr="007D2973">
        <w:rPr>
          <w:rFonts w:ascii="Times New Roman" w:hAnsi="Times New Roman" w:cs="Times New Roman"/>
          <w:spacing w:val="-2"/>
        </w:rPr>
        <w:t xml:space="preserve"> плану;</w:t>
      </w:r>
    </w:p>
    <w:p w:rsidR="009930D7" w:rsidRPr="007D2973" w:rsidRDefault="009930D7" w:rsidP="009930D7">
      <w:pPr>
        <w:pStyle w:val="a3"/>
        <w:spacing w:before="20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930D7" w:rsidRPr="007D2973" w:rsidRDefault="009930D7" w:rsidP="009930D7">
      <w:pPr>
        <w:pStyle w:val="a3"/>
        <w:spacing w:before="1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9930D7" w:rsidRPr="007D2973" w:rsidRDefault="009930D7" w:rsidP="009930D7">
      <w:pPr>
        <w:pStyle w:val="a3"/>
        <w:spacing w:before="1"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930D7" w:rsidRPr="007D2973" w:rsidRDefault="009930D7" w:rsidP="009930D7">
      <w:pPr>
        <w:pStyle w:val="a3"/>
        <w:spacing w:line="259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930D7" w:rsidRPr="007D2973" w:rsidRDefault="009930D7" w:rsidP="009930D7">
      <w:pPr>
        <w:pStyle w:val="a3"/>
        <w:spacing w:line="259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выполнять экономную разметку прямоугольника (от двух прямых углов и одного прямогоугла)спомощьючертежныхинструментов(линейки,угольника)сиспользованием простейшего чертежа (эскиза), чертить окружность с помощью циркуля;</w:t>
      </w:r>
    </w:p>
    <w:p w:rsidR="009930D7" w:rsidRPr="007D2973" w:rsidRDefault="009930D7" w:rsidP="009930D7">
      <w:pPr>
        <w:pStyle w:val="a3"/>
        <w:spacing w:before="1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</w:t>
      </w:r>
      <w:r w:rsidRPr="007D2973">
        <w:rPr>
          <w:rFonts w:ascii="Times New Roman" w:hAnsi="Times New Roman" w:cs="Times New Roman"/>
          <w:spacing w:val="-2"/>
        </w:rPr>
        <w:t>биговку;</w:t>
      </w:r>
    </w:p>
    <w:p w:rsidR="009930D7" w:rsidRPr="007D2973" w:rsidRDefault="009930D7" w:rsidP="009930D7">
      <w:pPr>
        <w:pStyle w:val="a3"/>
        <w:spacing w:before="20" w:line="259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930D7" w:rsidRPr="007D2973" w:rsidRDefault="009930D7" w:rsidP="009930D7">
      <w:pPr>
        <w:pStyle w:val="a3"/>
        <w:spacing w:line="286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оформлятьизделияисоединятьдеталиосвоеннымиручными </w:t>
      </w:r>
      <w:r w:rsidRPr="007D2973">
        <w:rPr>
          <w:rFonts w:ascii="Times New Roman" w:hAnsi="Times New Roman" w:cs="Times New Roman"/>
          <w:spacing w:val="-2"/>
        </w:rPr>
        <w:t>строчками;</w:t>
      </w:r>
    </w:p>
    <w:p w:rsidR="009930D7" w:rsidRPr="007D2973" w:rsidRDefault="009930D7" w:rsidP="009930D7">
      <w:pPr>
        <w:pStyle w:val="a3"/>
        <w:spacing w:before="20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9930D7" w:rsidRPr="007D2973" w:rsidRDefault="009930D7" w:rsidP="009930D7">
      <w:pPr>
        <w:pStyle w:val="a3"/>
        <w:spacing w:line="259" w:lineRule="auto"/>
        <w:ind w:left="645" w:right="158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отличать макет от модели, строить трехмерный макет из готовой развертки; определятьнеподвижныйиподвижныйспособсоединениядеталейи</w:t>
      </w:r>
      <w:r w:rsidRPr="007D2973">
        <w:rPr>
          <w:rFonts w:ascii="Times New Roman" w:hAnsi="Times New Roman" w:cs="Times New Roman"/>
          <w:spacing w:val="-2"/>
        </w:rPr>
        <w:t>выполнять</w:t>
      </w:r>
    </w:p>
    <w:p w:rsidR="009930D7" w:rsidRPr="007D2973" w:rsidRDefault="009930D7" w:rsidP="009930D7">
      <w:pPr>
        <w:pStyle w:val="a3"/>
        <w:spacing w:line="286" w:lineRule="exact"/>
        <w:ind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подвижноеинеподвижноесоединенияизвестными</w:t>
      </w:r>
      <w:r w:rsidRPr="007D2973">
        <w:rPr>
          <w:rFonts w:ascii="Times New Roman" w:hAnsi="Times New Roman" w:cs="Times New Roman"/>
          <w:spacing w:val="-2"/>
        </w:rPr>
        <w:t>способами;</w:t>
      </w:r>
    </w:p>
    <w:p w:rsidR="009930D7" w:rsidRPr="007D2973" w:rsidRDefault="009930D7" w:rsidP="009930D7">
      <w:pPr>
        <w:pStyle w:val="a3"/>
        <w:spacing w:before="19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решатьнесложныеконструкторско-технологические</w:t>
      </w:r>
      <w:r w:rsidRPr="007D2973">
        <w:rPr>
          <w:rFonts w:ascii="Times New Roman" w:hAnsi="Times New Roman" w:cs="Times New Roman"/>
          <w:spacing w:val="-2"/>
        </w:rPr>
        <w:t>задачи;</w:t>
      </w:r>
    </w:p>
    <w:p w:rsidR="009930D7" w:rsidRPr="007D2973" w:rsidRDefault="009930D7" w:rsidP="009930D7">
      <w:pPr>
        <w:pStyle w:val="a3"/>
        <w:spacing w:before="22" w:line="256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выполнятьработувмалыхгруппах,осуществлять</w:t>
      </w:r>
      <w:r w:rsidRPr="007D2973">
        <w:rPr>
          <w:rFonts w:ascii="Times New Roman" w:hAnsi="Times New Roman" w:cs="Times New Roman"/>
          <w:spacing w:val="-2"/>
        </w:rPr>
        <w:t>сотрудничество;</w:t>
      </w:r>
    </w:p>
    <w:p w:rsidR="009930D7" w:rsidRPr="007D2973" w:rsidRDefault="009930D7" w:rsidP="009930D7">
      <w:pPr>
        <w:pStyle w:val="a3"/>
        <w:spacing w:before="23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путиегореализации, воплощатьегов продукте, демонстрировать готовый продукт;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знатьпрофессиилюдей,работающихвсфере</w:t>
      </w:r>
      <w:r w:rsidRPr="007D2973">
        <w:rPr>
          <w:rFonts w:ascii="Times New Roman" w:hAnsi="Times New Roman" w:cs="Times New Roman"/>
          <w:spacing w:val="-2"/>
        </w:rPr>
        <w:t>обслуживания.</w:t>
      </w:r>
    </w:p>
    <w:p w:rsidR="009930D7" w:rsidRPr="007D2973" w:rsidRDefault="009930D7" w:rsidP="009930D7">
      <w:pPr>
        <w:pStyle w:val="a3"/>
        <w:spacing w:before="22"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 концу обучения в </w:t>
      </w:r>
      <w:r w:rsidRPr="007D2973">
        <w:rPr>
          <w:rFonts w:ascii="Times New Roman" w:hAnsi="Times New Roman" w:cs="Times New Roman"/>
          <w:b/>
        </w:rPr>
        <w:t xml:space="preserve">3 классе </w:t>
      </w:r>
      <w:r w:rsidRPr="007D2973">
        <w:rPr>
          <w:rFonts w:ascii="Times New Roman" w:hAnsi="Times New Roman" w:cs="Times New Roman"/>
        </w:rPr>
        <w:t>обучающийся получит следующие предметные результаты по отдельным темам программы по труду (технологии):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пониматьсмыслпонятий«чертежразвертки»,«канцелярскийнож»,</w:t>
      </w:r>
      <w:r w:rsidRPr="007D2973">
        <w:rPr>
          <w:rFonts w:ascii="Times New Roman" w:hAnsi="Times New Roman" w:cs="Times New Roman"/>
          <w:spacing w:val="-2"/>
        </w:rPr>
        <w:t>«шило»,</w:t>
      </w:r>
    </w:p>
    <w:p w:rsidR="009930D7" w:rsidRPr="007D2973" w:rsidRDefault="009930D7" w:rsidP="009930D7">
      <w:pPr>
        <w:pStyle w:val="a3"/>
        <w:spacing w:before="22"/>
        <w:ind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«искусственный</w:t>
      </w:r>
      <w:r w:rsidRPr="007D2973">
        <w:rPr>
          <w:rFonts w:ascii="Times New Roman" w:hAnsi="Times New Roman" w:cs="Times New Roman"/>
          <w:spacing w:val="-2"/>
        </w:rPr>
        <w:t>материал»;</w:t>
      </w:r>
    </w:p>
    <w:p w:rsidR="009930D7" w:rsidRPr="007D2973" w:rsidRDefault="009930D7" w:rsidP="009930D7">
      <w:pPr>
        <w:pStyle w:val="a3"/>
        <w:spacing w:before="20" w:line="256" w:lineRule="auto"/>
        <w:ind w:right="158"/>
        <w:jc w:val="righ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выделятьиназыватьхарактерныеособенностиизученныхвидовдекоративно- прикладногоискусства,профессиимастеровприкладногоискусства(врамкахизученного); узнаватьиназыватьпохарактернымособенностямобразцовилипоописанию</w:t>
      </w:r>
    </w:p>
    <w:p w:rsidR="009930D7" w:rsidRPr="007D2973" w:rsidRDefault="009930D7" w:rsidP="009930D7">
      <w:pPr>
        <w:pStyle w:val="a3"/>
        <w:spacing w:before="2"/>
        <w:ind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изученныеираспространенныевкрае</w:t>
      </w:r>
      <w:r w:rsidRPr="007D2973">
        <w:rPr>
          <w:rFonts w:ascii="Times New Roman" w:hAnsi="Times New Roman" w:cs="Times New Roman"/>
          <w:spacing w:val="-2"/>
        </w:rPr>
        <w:t>ремесла;</w:t>
      </w:r>
    </w:p>
    <w:p w:rsidR="009930D7" w:rsidRPr="007D2973" w:rsidRDefault="009930D7" w:rsidP="009930D7">
      <w:pPr>
        <w:pStyle w:val="a3"/>
        <w:tabs>
          <w:tab w:val="left" w:pos="2015"/>
          <w:tab w:val="left" w:pos="2500"/>
          <w:tab w:val="left" w:pos="4009"/>
          <w:tab w:val="left" w:pos="5334"/>
          <w:tab w:val="left" w:pos="6729"/>
          <w:tab w:val="left" w:pos="9143"/>
        </w:tabs>
        <w:spacing w:before="19"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называть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описывать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свойства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наиболее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распространенных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 xml:space="preserve">изучаемых </w:t>
      </w:r>
      <w:r w:rsidRPr="007D2973">
        <w:rPr>
          <w:rFonts w:ascii="Times New Roman" w:hAnsi="Times New Roman" w:cs="Times New Roman"/>
        </w:rPr>
        <w:t>искусственных и синтетических материалов (бумага, металлы, текстиль и другие);</w:t>
      </w:r>
    </w:p>
    <w:p w:rsidR="009930D7" w:rsidRPr="007D2973" w:rsidRDefault="009930D7" w:rsidP="009930D7">
      <w:pPr>
        <w:pStyle w:val="a3"/>
        <w:spacing w:line="256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читатьчертежразверткиивыполнятьразметкуразвертокспомощьючертежных инструментов (линейка, угольник, циркуль);</w:t>
      </w:r>
    </w:p>
    <w:p w:rsidR="009930D7" w:rsidRPr="007D2973" w:rsidRDefault="009930D7" w:rsidP="009930D7">
      <w:pPr>
        <w:pStyle w:val="a3"/>
        <w:spacing w:before="1" w:line="254" w:lineRule="auto"/>
        <w:ind w:left="645" w:right="2853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узнаватьиназыватьлиниичертежа(осеваяицентровая); безопасно пользоваться канцелярским ножом, шилом; выполнять рицовку;</w:t>
      </w:r>
    </w:p>
    <w:p w:rsidR="009930D7" w:rsidRPr="007D2973" w:rsidRDefault="009930D7" w:rsidP="009930D7">
      <w:pPr>
        <w:pStyle w:val="a3"/>
        <w:spacing w:line="252" w:lineRule="auto"/>
        <w:ind w:left="645" w:right="160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соединение деталей и отделку изделия освоенными ручными строчками; решать простейшие задачи технико-технологического характера по изменению вида</w:t>
      </w:r>
    </w:p>
    <w:p w:rsidR="009930D7" w:rsidRPr="007D2973" w:rsidRDefault="009930D7" w:rsidP="009930D7">
      <w:pPr>
        <w:pStyle w:val="a3"/>
        <w:spacing w:line="252" w:lineRule="auto"/>
        <w:ind w:right="158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 художественной задачей;</w:t>
      </w:r>
    </w:p>
    <w:p w:rsidR="009930D7" w:rsidRPr="007D2973" w:rsidRDefault="009930D7" w:rsidP="009930D7">
      <w:pPr>
        <w:pStyle w:val="a3"/>
        <w:spacing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930D7" w:rsidRPr="007D2973" w:rsidRDefault="009930D7" w:rsidP="009930D7">
      <w:pPr>
        <w:pStyle w:val="a3"/>
        <w:spacing w:line="252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2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 xml:space="preserve"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</w:t>
      </w:r>
      <w:r w:rsidRPr="007D2973">
        <w:rPr>
          <w:rFonts w:ascii="Times New Roman" w:hAnsi="Times New Roman" w:cs="Times New Roman"/>
          <w:spacing w:val="-2"/>
        </w:rPr>
        <w:t>условиям;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изменятьконструкциюизделияпозаданным</w:t>
      </w:r>
      <w:r w:rsidRPr="007D2973">
        <w:rPr>
          <w:rFonts w:ascii="Times New Roman" w:hAnsi="Times New Roman" w:cs="Times New Roman"/>
          <w:spacing w:val="-2"/>
        </w:rPr>
        <w:t>условиям;</w:t>
      </w:r>
    </w:p>
    <w:p w:rsidR="009930D7" w:rsidRPr="007D2973" w:rsidRDefault="009930D7" w:rsidP="009930D7">
      <w:pPr>
        <w:pStyle w:val="a3"/>
        <w:tabs>
          <w:tab w:val="left" w:pos="1921"/>
          <w:tab w:val="left" w:pos="2898"/>
          <w:tab w:val="left" w:pos="4422"/>
          <w:tab w:val="left" w:pos="4785"/>
          <w:tab w:val="left" w:pos="6849"/>
          <w:tab w:val="left" w:pos="8121"/>
          <w:tab w:val="left" w:pos="8473"/>
          <w:tab w:val="left" w:pos="10086"/>
        </w:tabs>
        <w:spacing w:before="15" w:line="252" w:lineRule="auto"/>
        <w:ind w:right="159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  <w:spacing w:val="-2"/>
        </w:rPr>
        <w:t>выбирать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способ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соединения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соединительный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материал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10"/>
        </w:rPr>
        <w:t>в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2"/>
        </w:rPr>
        <w:t>зависимости</w:t>
      </w:r>
      <w:r w:rsidRPr="007D2973">
        <w:rPr>
          <w:rFonts w:ascii="Times New Roman" w:hAnsi="Times New Roman" w:cs="Times New Roman"/>
        </w:rPr>
        <w:tab/>
      </w:r>
      <w:r w:rsidRPr="007D2973">
        <w:rPr>
          <w:rFonts w:ascii="Times New Roman" w:hAnsi="Times New Roman" w:cs="Times New Roman"/>
          <w:spacing w:val="-6"/>
        </w:rPr>
        <w:t xml:space="preserve">от </w:t>
      </w:r>
      <w:r w:rsidRPr="007D2973">
        <w:rPr>
          <w:rFonts w:ascii="Times New Roman" w:hAnsi="Times New Roman" w:cs="Times New Roman"/>
        </w:rPr>
        <w:t>требований конструкции;</w:t>
      </w:r>
    </w:p>
    <w:p w:rsidR="009930D7" w:rsidRPr="007D2973" w:rsidRDefault="009930D7" w:rsidP="009930D7">
      <w:pPr>
        <w:pStyle w:val="a3"/>
        <w:spacing w:before="1" w:line="249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знатьнескольковидовинформационныхтехнологийисоответствующихспособов передачи информации (из опыта обучающихся);</w:t>
      </w:r>
    </w:p>
    <w:p w:rsidR="009930D7" w:rsidRPr="007D2973" w:rsidRDefault="009930D7" w:rsidP="009930D7">
      <w:pPr>
        <w:pStyle w:val="a3"/>
        <w:spacing w:before="5" w:line="252" w:lineRule="auto"/>
        <w:ind w:right="16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пониматьназначениеосновныхустройствперсональногокомпьютерадляввода,вывода и обработки информации;</w:t>
      </w:r>
    </w:p>
    <w:p w:rsidR="009930D7" w:rsidRPr="007D2973" w:rsidRDefault="009930D7" w:rsidP="009930D7">
      <w:pPr>
        <w:pStyle w:val="a3"/>
        <w:spacing w:line="289" w:lineRule="exact"/>
        <w:ind w:left="645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выполнятьосновныеправилабезопаснойработына</w:t>
      </w:r>
      <w:r w:rsidRPr="007D2973">
        <w:rPr>
          <w:rFonts w:ascii="Times New Roman" w:hAnsi="Times New Roman" w:cs="Times New Roman"/>
          <w:spacing w:val="-2"/>
        </w:rPr>
        <w:t>компьютере;</w:t>
      </w:r>
    </w:p>
    <w:p w:rsidR="009930D7" w:rsidRPr="007D2973" w:rsidRDefault="009930D7" w:rsidP="009930D7">
      <w:pPr>
        <w:pStyle w:val="a3"/>
        <w:spacing w:before="15" w:line="252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9930D7" w:rsidRPr="007D2973" w:rsidRDefault="009930D7" w:rsidP="009930D7">
      <w:pPr>
        <w:pStyle w:val="a3"/>
        <w:spacing w:before="1" w:line="249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9930D7" w:rsidRPr="007D2973" w:rsidRDefault="009930D7" w:rsidP="009930D7">
      <w:pPr>
        <w:pStyle w:val="a3"/>
        <w:spacing w:before="5" w:line="252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называть профессии, связанные с изучаемыми материалами и производствами, их социальное значение.</w:t>
      </w:r>
    </w:p>
    <w:p w:rsidR="009930D7" w:rsidRPr="007D2973" w:rsidRDefault="009930D7" w:rsidP="009930D7">
      <w:pPr>
        <w:pStyle w:val="a3"/>
        <w:spacing w:line="254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 xml:space="preserve">К концу обучения в </w:t>
      </w:r>
      <w:r w:rsidRPr="007D2973">
        <w:rPr>
          <w:rFonts w:ascii="Times New Roman" w:hAnsi="Times New Roman" w:cs="Times New Roman"/>
          <w:b/>
        </w:rPr>
        <w:t xml:space="preserve">4 классе </w:t>
      </w:r>
      <w:r w:rsidRPr="007D2973">
        <w:rPr>
          <w:rFonts w:ascii="Times New Roman" w:hAnsi="Times New Roman" w:cs="Times New Roman"/>
        </w:rPr>
        <w:t>обучающийся получит следующие предметные результаты по отдельным темам программы по труду (технологии):</w:t>
      </w:r>
    </w:p>
    <w:p w:rsidR="009930D7" w:rsidRPr="007D2973" w:rsidRDefault="009930D7" w:rsidP="009930D7">
      <w:pPr>
        <w:pStyle w:val="a3"/>
        <w:spacing w:line="252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930D7" w:rsidRPr="007D2973" w:rsidRDefault="009930D7" w:rsidP="009930D7">
      <w:pPr>
        <w:pStyle w:val="a3"/>
        <w:spacing w:line="252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9930D7" w:rsidRPr="007D2973" w:rsidRDefault="009930D7" w:rsidP="009930D7">
      <w:pPr>
        <w:pStyle w:val="a3"/>
        <w:spacing w:line="252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9930D7" w:rsidRPr="007D2973" w:rsidRDefault="009930D7" w:rsidP="009930D7">
      <w:pPr>
        <w:pStyle w:val="a3"/>
        <w:spacing w:line="256" w:lineRule="auto"/>
        <w:ind w:right="159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понимать элементарные основы бытовой культуры, выполнять доступные действияпо самообслуживанию и доступные виды домашнего труда;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930D7" w:rsidRPr="007D2973" w:rsidRDefault="009930D7" w:rsidP="009930D7">
      <w:pPr>
        <w:pStyle w:val="a3"/>
        <w:spacing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9930D7" w:rsidRPr="007D2973" w:rsidRDefault="009930D7" w:rsidP="009930D7">
      <w:pPr>
        <w:pStyle w:val="a3"/>
        <w:spacing w:line="256" w:lineRule="auto"/>
        <w:ind w:right="157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930D7" w:rsidRPr="007D2973" w:rsidRDefault="009930D7" w:rsidP="009930D7">
      <w:pPr>
        <w:pStyle w:val="a3"/>
        <w:spacing w:line="259" w:lineRule="auto"/>
        <w:ind w:right="160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работать с доступной информацией, работать в программах текстового редактора Word, PowerPoint;</w:t>
      </w:r>
    </w:p>
    <w:p w:rsidR="009930D7" w:rsidRPr="007D2973" w:rsidRDefault="009930D7" w:rsidP="009930D7">
      <w:pPr>
        <w:pStyle w:val="a3"/>
        <w:spacing w:line="259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pStyle w:val="a3"/>
        <w:spacing w:before="89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lastRenderedPageBreak/>
        <w:t>решатьтворческие задачи, мысленносоздавать иразрабатывать проектный замысел, осуществлятьвыбор средствиспособовегопрактическоговоплощения,аргументированно представлять продукт проектной деятельности;</w:t>
      </w:r>
    </w:p>
    <w:p w:rsidR="009930D7" w:rsidRPr="007D2973" w:rsidRDefault="009930D7" w:rsidP="009930D7">
      <w:pPr>
        <w:pStyle w:val="a3"/>
        <w:spacing w:before="1" w:line="256" w:lineRule="auto"/>
        <w:ind w:right="158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930D7" w:rsidRPr="007D2973" w:rsidRDefault="009930D7" w:rsidP="009930D7">
      <w:pPr>
        <w:pStyle w:val="a3"/>
        <w:spacing w:line="256" w:lineRule="auto"/>
        <w:rPr>
          <w:rFonts w:ascii="Times New Roman" w:hAnsi="Times New Roman" w:cs="Times New Roman"/>
        </w:rPr>
        <w:sectPr w:rsidR="009930D7" w:rsidRPr="007D2973">
          <w:pgSz w:w="11910" w:h="16390"/>
          <w:pgMar w:top="780" w:right="566" w:bottom="280" w:left="850" w:header="720" w:footer="720" w:gutter="0"/>
          <w:cols w:space="720"/>
        </w:sectPr>
      </w:pPr>
    </w:p>
    <w:p w:rsidR="009930D7" w:rsidRPr="007D2973" w:rsidRDefault="009930D7" w:rsidP="009930D7">
      <w:pPr>
        <w:spacing w:before="86" w:line="276" w:lineRule="auto"/>
        <w:ind w:left="5509" w:right="5361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lastRenderedPageBreak/>
        <w:t>ТЕМАТИЧЕСКОЕ ПЛАНИРОВАНИЕ 1 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4654"/>
        <w:gridCol w:w="1389"/>
        <w:gridCol w:w="1610"/>
        <w:gridCol w:w="1711"/>
        <w:gridCol w:w="1217"/>
        <w:gridCol w:w="2524"/>
      </w:tblGrid>
      <w:tr w:rsidR="009930D7" w:rsidRPr="007D2973" w:rsidTr="00351C25">
        <w:trPr>
          <w:trHeight w:val="383"/>
        </w:trPr>
        <w:tc>
          <w:tcPr>
            <w:tcW w:w="1369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п/п</w:t>
            </w:r>
          </w:p>
        </w:tc>
        <w:tc>
          <w:tcPr>
            <w:tcW w:w="4654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39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710" w:type="dxa"/>
            <w:gridSpan w:val="3"/>
          </w:tcPr>
          <w:p w:rsidR="009930D7" w:rsidRPr="007D2973" w:rsidRDefault="009930D7" w:rsidP="00351C25">
            <w:pPr>
              <w:pStyle w:val="TableParagraph"/>
              <w:spacing w:before="53"/>
              <w:ind w:left="10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217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7" w:line="276" w:lineRule="auto"/>
              <w:ind w:left="235" w:right="251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2524" w:type="dxa"/>
            <w:vMerge w:val="restart"/>
          </w:tcPr>
          <w:p w:rsidR="009930D7" w:rsidRPr="009930D7" w:rsidRDefault="009930D7" w:rsidP="00351C25">
            <w:pPr>
              <w:pStyle w:val="TableParagraph"/>
              <w:spacing w:before="81" w:line="276" w:lineRule="auto"/>
              <w:ind w:left="232" w:right="20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Электронные цифровые образовательны </w:t>
            </w:r>
            <w:r w:rsidRPr="009930D7">
              <w:rPr>
                <w:rFonts w:ascii="Times New Roman" w:hAnsi="Times New Roman" w:cs="Times New Roman"/>
                <w:b/>
                <w:sz w:val="24"/>
                <w:lang w:val="ru-RU"/>
              </w:rPr>
              <w:t>е ресурсы</w:t>
            </w:r>
          </w:p>
        </w:tc>
      </w:tr>
      <w:tr w:rsidR="009930D7" w:rsidRPr="007D2973" w:rsidTr="00351C25">
        <w:trPr>
          <w:trHeight w:val="1387"/>
        </w:trPr>
        <w:tc>
          <w:tcPr>
            <w:tcW w:w="1369" w:type="dxa"/>
            <w:vMerge/>
            <w:tcBorders>
              <w:top w:val="nil"/>
            </w:tcBorders>
          </w:tcPr>
          <w:p w:rsidR="009930D7" w:rsidRPr="009930D7" w:rsidRDefault="009930D7" w:rsidP="00351C25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54" w:type="dxa"/>
            <w:vMerge/>
            <w:tcBorders>
              <w:top w:val="nil"/>
            </w:tcBorders>
          </w:tcPr>
          <w:p w:rsidR="009930D7" w:rsidRPr="009930D7" w:rsidRDefault="009930D7" w:rsidP="00351C25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89" w:type="dxa"/>
          </w:tcPr>
          <w:p w:rsidR="009930D7" w:rsidRPr="009930D7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3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7" w:right="16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Контроль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5" w:right="1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Практичес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377"/>
        </w:trPr>
        <w:tc>
          <w:tcPr>
            <w:tcW w:w="14474" w:type="dxa"/>
            <w:gridSpan w:val="7"/>
          </w:tcPr>
          <w:p w:rsidR="009930D7" w:rsidRPr="009930D7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Раздел1.Технологии,профессии и </w:t>
            </w:r>
            <w:r w:rsidRPr="009930D7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>производства</w:t>
            </w:r>
          </w:p>
        </w:tc>
      </w:tr>
      <w:tr w:rsidR="009930D7" w:rsidRPr="007D2973" w:rsidTr="00351C25">
        <w:trPr>
          <w:trHeight w:val="1385"/>
        </w:trPr>
        <w:tc>
          <w:tcPr>
            <w:tcW w:w="1369" w:type="dxa"/>
          </w:tcPr>
          <w:p w:rsidR="009930D7" w:rsidRPr="009930D7" w:rsidRDefault="009930D7" w:rsidP="00351C25">
            <w:pPr>
              <w:pStyle w:val="TableParagraph"/>
              <w:spacing w:before="26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1.1</w:t>
            </w:r>
          </w:p>
        </w:tc>
        <w:tc>
          <w:tcPr>
            <w:tcW w:w="4654" w:type="dxa"/>
          </w:tcPr>
          <w:p w:rsidR="009930D7" w:rsidRPr="009930D7" w:rsidRDefault="009930D7" w:rsidP="00351C25">
            <w:pPr>
              <w:pStyle w:val="TableParagraph"/>
              <w:spacing w:before="53" w:line="273" w:lineRule="auto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Природноеитехническоеокружение человека. Мир профессий.</w:t>
            </w:r>
          </w:p>
          <w:p w:rsidR="009930D7" w:rsidRPr="009930D7" w:rsidRDefault="009930D7" w:rsidP="00351C25">
            <w:pPr>
              <w:pStyle w:val="TableParagraph"/>
              <w:spacing w:before="4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Профессии,связанныес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изучаемыми</w:t>
            </w:r>
          </w:p>
          <w:p w:rsidR="009930D7" w:rsidRPr="007D2973" w:rsidRDefault="009930D7" w:rsidP="00351C25">
            <w:pPr>
              <w:pStyle w:val="TableParagraph"/>
              <w:spacing w:before="44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материаламии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производствами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6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7062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474" w:type="dxa"/>
            <w:gridSpan w:val="7"/>
          </w:tcPr>
          <w:p w:rsidR="009930D7" w:rsidRPr="007D2973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Раздел2.Технологииручнойобработкиматериалов.Конструированиеи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моделирование</w:t>
            </w:r>
          </w:p>
        </w:tc>
      </w:tr>
      <w:tr w:rsidR="009930D7" w:rsidRPr="007D2973" w:rsidTr="00351C25">
        <w:trPr>
          <w:trHeight w:val="1051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2.1</w:t>
            </w:r>
          </w:p>
        </w:tc>
        <w:tc>
          <w:tcPr>
            <w:tcW w:w="4654" w:type="dxa"/>
          </w:tcPr>
          <w:p w:rsidR="009930D7" w:rsidRPr="009930D7" w:rsidRDefault="009930D7" w:rsidP="00351C25">
            <w:pPr>
              <w:pStyle w:val="TableParagraph"/>
              <w:spacing w:before="52" w:line="273" w:lineRule="auto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Природныематериалы.Свойства. Технологии обработки. Способы</w:t>
            </w:r>
          </w:p>
          <w:p w:rsidR="009930D7" w:rsidRPr="009930D7" w:rsidRDefault="009930D7" w:rsidP="00351C25">
            <w:pPr>
              <w:pStyle w:val="TableParagraph"/>
              <w:spacing w:before="4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соединенияприродных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1389" w:type="dxa"/>
          </w:tcPr>
          <w:p w:rsidR="009930D7" w:rsidRPr="009930D7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2.2</w:t>
            </w:r>
          </w:p>
        </w:tc>
        <w:tc>
          <w:tcPr>
            <w:tcW w:w="4654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Композициявхудожественно- декоративных изделиях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382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2.3</w:t>
            </w:r>
          </w:p>
        </w:tc>
        <w:tc>
          <w:tcPr>
            <w:tcW w:w="4654" w:type="dxa"/>
          </w:tcPr>
          <w:p w:rsidR="009930D7" w:rsidRPr="009930D7" w:rsidRDefault="009930D7" w:rsidP="00351C25">
            <w:pPr>
              <w:pStyle w:val="TableParagraph"/>
              <w:spacing w:before="49" w:line="276" w:lineRule="auto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Пластические массы. Свойства. Технология обработки. Получение различныхформдеталейизделияиз</w:t>
            </w:r>
          </w:p>
          <w:p w:rsidR="009930D7" w:rsidRPr="009930D7" w:rsidRDefault="009930D7" w:rsidP="00351C25">
            <w:pPr>
              <w:pStyle w:val="TableParagraph"/>
              <w:spacing w:line="289" w:lineRule="exact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пластилина.Мир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профессий</w:t>
            </w:r>
          </w:p>
        </w:tc>
        <w:tc>
          <w:tcPr>
            <w:tcW w:w="1389" w:type="dxa"/>
          </w:tcPr>
          <w:p w:rsidR="009930D7" w:rsidRPr="009930D7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2.4</w:t>
            </w:r>
          </w:p>
        </w:tc>
        <w:tc>
          <w:tcPr>
            <w:tcW w:w="4654" w:type="dxa"/>
          </w:tcPr>
          <w:p w:rsidR="009930D7" w:rsidRPr="009930D7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Бумага.Ееосновныесвойства.Виды бумаги. Мир профессий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2.5</w:t>
            </w:r>
          </w:p>
        </w:tc>
        <w:tc>
          <w:tcPr>
            <w:tcW w:w="4654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Картон.Егоосновныесвойства.Виды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картона.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4654"/>
        <w:gridCol w:w="1389"/>
        <w:gridCol w:w="1610"/>
        <w:gridCol w:w="1711"/>
        <w:gridCol w:w="1217"/>
        <w:gridCol w:w="2524"/>
      </w:tblGrid>
      <w:tr w:rsidR="009930D7" w:rsidRPr="007D2973" w:rsidTr="00351C25">
        <w:trPr>
          <w:trHeight w:val="385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5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2.6</w:t>
            </w:r>
          </w:p>
        </w:tc>
        <w:tc>
          <w:tcPr>
            <w:tcW w:w="4654" w:type="dxa"/>
          </w:tcPr>
          <w:p w:rsidR="009930D7" w:rsidRPr="007D2973" w:rsidRDefault="009930D7" w:rsidP="00351C25">
            <w:pPr>
              <w:pStyle w:val="TableParagraph"/>
              <w:spacing w:before="51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Сгибаниеискладывание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бумаги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51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383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2.7</w:t>
            </w:r>
          </w:p>
        </w:tc>
        <w:tc>
          <w:tcPr>
            <w:tcW w:w="4654" w:type="dxa"/>
          </w:tcPr>
          <w:p w:rsidR="009930D7" w:rsidRPr="009930D7" w:rsidRDefault="009930D7" w:rsidP="00351C25">
            <w:pPr>
              <w:pStyle w:val="TableParagraph"/>
              <w:spacing w:before="49" w:line="276" w:lineRule="auto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Ножницы – режущий инструмент. Резание бумаги и тонкого картона ножницами.Понятие«конструкция».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Мир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профессий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2.8</w:t>
            </w:r>
          </w:p>
        </w:tc>
        <w:tc>
          <w:tcPr>
            <w:tcW w:w="4654" w:type="dxa"/>
          </w:tcPr>
          <w:p w:rsidR="009930D7" w:rsidRPr="009930D7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Шаблон–приспособление.Разметка бумажных деталей по шаблону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14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2.9</w:t>
            </w:r>
          </w:p>
        </w:tc>
        <w:tc>
          <w:tcPr>
            <w:tcW w:w="4654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Общеепредставлениеотканяхи нитках. Мир профессий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48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4"/>
                <w:sz w:val="24"/>
              </w:rPr>
              <w:t>2.10</w:t>
            </w:r>
          </w:p>
        </w:tc>
        <w:tc>
          <w:tcPr>
            <w:tcW w:w="4654" w:type="dxa"/>
          </w:tcPr>
          <w:p w:rsidR="009930D7" w:rsidRPr="007D2973" w:rsidRDefault="009930D7" w:rsidP="00351C25">
            <w:pPr>
              <w:pStyle w:val="TableParagraph"/>
              <w:spacing w:before="48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Швейныеиглыи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приспособления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48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4"/>
                <w:sz w:val="24"/>
              </w:rPr>
              <w:t>2.11</w:t>
            </w:r>
          </w:p>
        </w:tc>
        <w:tc>
          <w:tcPr>
            <w:tcW w:w="4654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Вариантыстрочкипрямогостежка (перевивы). Вышивка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2"/>
        </w:trPr>
        <w:tc>
          <w:tcPr>
            <w:tcW w:w="1369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654" w:type="dxa"/>
          </w:tcPr>
          <w:p w:rsidR="009930D7" w:rsidRPr="007D2973" w:rsidRDefault="009930D7" w:rsidP="00351C25">
            <w:pPr>
              <w:pStyle w:val="TableParagraph"/>
              <w:spacing w:before="49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Выставкаработ.Итоговое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занятие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49"/>
              <w:ind w:left="20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4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3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7062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6023" w:type="dxa"/>
            <w:gridSpan w:val="2"/>
          </w:tcPr>
          <w:p w:rsidR="009930D7" w:rsidRPr="009930D7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ОБЩЕЕ КОЛИЧЕСТВО ЧАСОВ ПО </w:t>
            </w:r>
            <w:r w:rsidRPr="009930D7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389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1610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711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3741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spacing w:before="86" w:after="42"/>
        <w:ind w:left="5509" w:right="5362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lastRenderedPageBreak/>
        <w:t xml:space="preserve">2 </w:t>
      </w:r>
      <w:r w:rsidRPr="007D2973">
        <w:rPr>
          <w:rFonts w:ascii="Times New Roman" w:hAnsi="Times New Roman" w:cs="Times New Roman"/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4687"/>
        <w:gridCol w:w="1379"/>
        <w:gridCol w:w="1603"/>
        <w:gridCol w:w="1705"/>
        <w:gridCol w:w="1211"/>
        <w:gridCol w:w="2548"/>
      </w:tblGrid>
      <w:tr w:rsidR="009930D7" w:rsidRPr="007D2973" w:rsidTr="00351C25">
        <w:trPr>
          <w:trHeight w:val="382"/>
        </w:trPr>
        <w:tc>
          <w:tcPr>
            <w:tcW w:w="1335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п/п</w:t>
            </w:r>
          </w:p>
        </w:tc>
        <w:tc>
          <w:tcPr>
            <w:tcW w:w="4687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39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687" w:type="dxa"/>
            <w:gridSpan w:val="3"/>
          </w:tcPr>
          <w:p w:rsidR="009930D7" w:rsidRPr="007D2973" w:rsidRDefault="009930D7" w:rsidP="00351C25">
            <w:pPr>
              <w:pStyle w:val="TableParagraph"/>
              <w:spacing w:before="52"/>
              <w:ind w:left="103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211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9" w:line="276" w:lineRule="auto"/>
              <w:ind w:left="237" w:right="250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2548" w:type="dxa"/>
            <w:vMerge w:val="restart"/>
          </w:tcPr>
          <w:p w:rsidR="009930D7" w:rsidRPr="009930D7" w:rsidRDefault="009930D7" w:rsidP="00351C25">
            <w:pPr>
              <w:pStyle w:val="TableParagraph"/>
              <w:spacing w:before="81" w:line="276" w:lineRule="auto"/>
              <w:ind w:left="238" w:right="22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Электронные цифровые образовательны </w:t>
            </w:r>
            <w:r w:rsidRPr="009930D7">
              <w:rPr>
                <w:rFonts w:ascii="Times New Roman" w:hAnsi="Times New Roman" w:cs="Times New Roman"/>
                <w:b/>
                <w:sz w:val="24"/>
                <w:lang w:val="ru-RU"/>
              </w:rPr>
              <w:t>е ресурсы</w:t>
            </w:r>
          </w:p>
        </w:tc>
      </w:tr>
      <w:tr w:rsidR="009930D7" w:rsidRPr="007D2973" w:rsidTr="00351C25">
        <w:trPr>
          <w:trHeight w:val="1388"/>
        </w:trPr>
        <w:tc>
          <w:tcPr>
            <w:tcW w:w="1335" w:type="dxa"/>
            <w:vMerge/>
            <w:tcBorders>
              <w:top w:val="nil"/>
            </w:tcBorders>
          </w:tcPr>
          <w:p w:rsidR="009930D7" w:rsidRPr="009930D7" w:rsidRDefault="009930D7" w:rsidP="00351C25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87" w:type="dxa"/>
            <w:vMerge/>
            <w:tcBorders>
              <w:top w:val="nil"/>
            </w:tcBorders>
          </w:tcPr>
          <w:p w:rsidR="009930D7" w:rsidRPr="009930D7" w:rsidRDefault="009930D7" w:rsidP="00351C25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39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8" w:right="160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Контроль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8" w:right="133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Практичес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548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377"/>
        </w:trPr>
        <w:tc>
          <w:tcPr>
            <w:tcW w:w="14468" w:type="dxa"/>
            <w:gridSpan w:val="7"/>
          </w:tcPr>
          <w:p w:rsidR="009930D7" w:rsidRPr="009930D7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Раздел1.Технологии, профессии и </w:t>
            </w:r>
            <w:r w:rsidRPr="009930D7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>производства.</w:t>
            </w:r>
          </w:p>
        </w:tc>
      </w:tr>
      <w:tr w:rsidR="009930D7" w:rsidRPr="007D2973" w:rsidTr="00351C25">
        <w:trPr>
          <w:trHeight w:val="1718"/>
        </w:trPr>
        <w:tc>
          <w:tcPr>
            <w:tcW w:w="1335" w:type="dxa"/>
          </w:tcPr>
          <w:p w:rsidR="009930D7" w:rsidRPr="009930D7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9930D7" w:rsidRDefault="009930D7" w:rsidP="00351C25">
            <w:pPr>
              <w:pStyle w:val="TableParagraph"/>
              <w:spacing w:before="137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1.1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52" w:line="276" w:lineRule="auto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Средства художественной выразительности(композиция,цвет, форма, размер, тон, светотень, симметрия)вработахмастеров.Мир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профессий.Мастера иих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профессии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7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602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148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7067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468" w:type="dxa"/>
            <w:gridSpan w:val="7"/>
          </w:tcPr>
          <w:p w:rsidR="009930D7" w:rsidRPr="007D2973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Раздел2.Технологииручнойобработкиматериалов.Конструированиеи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моделирование.</w:t>
            </w:r>
          </w:p>
        </w:tc>
      </w:tr>
      <w:tr w:rsidR="009930D7" w:rsidRPr="007D2973" w:rsidTr="00351C25">
        <w:trPr>
          <w:trHeight w:val="1051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2.1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52" w:line="273" w:lineRule="auto"/>
              <w:ind w:left="239" w:right="1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Технологияитехнологические операции ручной обработки</w:t>
            </w:r>
          </w:p>
          <w:p w:rsidR="009930D7" w:rsidRPr="009930D7" w:rsidRDefault="009930D7" w:rsidP="00351C25">
            <w:pPr>
              <w:pStyle w:val="TableParagraph"/>
              <w:spacing w:before="4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2.2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9" w:line="330" w:lineRule="atLeast"/>
              <w:ind w:left="239" w:right="15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Технология и технологические операции ручной обработки материалов(общеепредставление)</w:t>
            </w: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2.3</w:t>
            </w:r>
          </w:p>
        </w:tc>
        <w:tc>
          <w:tcPr>
            <w:tcW w:w="4687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Элементыграфическойграмоты.Мир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профессий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215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21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2.4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Разметкапрямоугольныхдеталейот двух прямых углов по линейке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217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2.5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50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Угольник–чертежный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(контрольно-</w:t>
            </w:r>
          </w:p>
          <w:p w:rsidR="009930D7" w:rsidRPr="009930D7" w:rsidRDefault="009930D7" w:rsidP="00351C25">
            <w:pPr>
              <w:pStyle w:val="TableParagraph"/>
              <w:spacing w:before="3" w:line="330" w:lineRule="atLeast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измерительный)инструмент.Разметка прямоугольных деталей по угольнику</w:t>
            </w: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4687"/>
        <w:gridCol w:w="1379"/>
        <w:gridCol w:w="1603"/>
        <w:gridCol w:w="1705"/>
        <w:gridCol w:w="1211"/>
        <w:gridCol w:w="2548"/>
      </w:tblGrid>
      <w:tr w:rsidR="009930D7" w:rsidRPr="007D2973" w:rsidTr="00351C25">
        <w:trPr>
          <w:trHeight w:val="1051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9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2.6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11" w:line="330" w:lineRule="atLeast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Циркуль – чертежный (контрольно- измерительный)инструмент.Разметка круглых деталей циркулем</w:t>
            </w: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9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2.7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51" w:line="273" w:lineRule="auto"/>
              <w:ind w:left="239" w:right="69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Подвижное и неподвижное соединениедеталей.Соединение</w:t>
            </w:r>
          </w:p>
          <w:p w:rsidR="009930D7" w:rsidRPr="009930D7" w:rsidRDefault="009930D7" w:rsidP="00351C25">
            <w:pPr>
              <w:pStyle w:val="TableParagraph"/>
              <w:spacing w:before="4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деталей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изделия</w:t>
            </w: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2.8</w:t>
            </w:r>
          </w:p>
        </w:tc>
        <w:tc>
          <w:tcPr>
            <w:tcW w:w="46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Машинынаслужбеучеловека.Мир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профессий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215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382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26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2.9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50" w:line="273" w:lineRule="auto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Технологияобработкитекстильных материалов. Натуральные ткани.</w:t>
            </w:r>
          </w:p>
          <w:p w:rsidR="009930D7" w:rsidRPr="009930D7" w:rsidRDefault="009930D7" w:rsidP="00351C25">
            <w:pPr>
              <w:pStyle w:val="TableParagraph"/>
              <w:spacing w:before="5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Основныесвойства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натуральных</w:t>
            </w:r>
          </w:p>
          <w:p w:rsidR="009930D7" w:rsidRPr="009930D7" w:rsidRDefault="009930D7" w:rsidP="00351C25">
            <w:pPr>
              <w:pStyle w:val="TableParagraph"/>
              <w:spacing w:before="44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тканей.Мир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профессий</w:t>
            </w: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26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9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4"/>
                <w:sz w:val="24"/>
              </w:rPr>
              <w:t>2.10</w:t>
            </w:r>
          </w:p>
        </w:tc>
        <w:tc>
          <w:tcPr>
            <w:tcW w:w="4687" w:type="dxa"/>
          </w:tcPr>
          <w:p w:rsidR="009930D7" w:rsidRPr="009930D7" w:rsidRDefault="009930D7" w:rsidP="00351C25">
            <w:pPr>
              <w:pStyle w:val="TableParagraph"/>
              <w:spacing w:before="49" w:line="273" w:lineRule="auto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Технологияизготовленияшвейных изделий. Лекало. Строчка косого</w:t>
            </w:r>
          </w:p>
          <w:p w:rsidR="009930D7" w:rsidRPr="009930D7" w:rsidRDefault="009930D7" w:rsidP="00351C25">
            <w:pPr>
              <w:pStyle w:val="TableParagraph"/>
              <w:spacing w:before="5"/>
              <w:ind w:left="23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стежкаиее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варианты</w:t>
            </w:r>
          </w:p>
        </w:tc>
        <w:tc>
          <w:tcPr>
            <w:tcW w:w="1379" w:type="dxa"/>
          </w:tcPr>
          <w:p w:rsidR="009930D7" w:rsidRPr="009930D7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602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9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149"/>
              <w:ind w:left="211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7067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468" w:type="dxa"/>
            <w:gridSpan w:val="7"/>
          </w:tcPr>
          <w:p w:rsidR="009930D7" w:rsidRPr="007D2973" w:rsidRDefault="009930D7" w:rsidP="00351C25">
            <w:pPr>
              <w:pStyle w:val="TableParagraph"/>
              <w:spacing w:before="46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Раздел3.Итоговыйконтрольза 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год</w:t>
            </w:r>
          </w:p>
        </w:tc>
      </w:tr>
      <w:tr w:rsidR="009930D7" w:rsidRPr="007D2973" w:rsidTr="00351C25">
        <w:trPr>
          <w:trHeight w:val="386"/>
        </w:trPr>
        <w:tc>
          <w:tcPr>
            <w:tcW w:w="1335" w:type="dxa"/>
          </w:tcPr>
          <w:p w:rsidR="009930D7" w:rsidRPr="007D2973" w:rsidRDefault="009930D7" w:rsidP="00351C25">
            <w:pPr>
              <w:pStyle w:val="TableParagraph"/>
              <w:spacing w:before="52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3.1</w:t>
            </w:r>
          </w:p>
        </w:tc>
        <w:tc>
          <w:tcPr>
            <w:tcW w:w="4687" w:type="dxa"/>
          </w:tcPr>
          <w:p w:rsidR="009930D7" w:rsidRPr="007D2973" w:rsidRDefault="009930D7" w:rsidP="00351C25">
            <w:pPr>
              <w:pStyle w:val="TableParagraph"/>
              <w:spacing w:before="52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Проверочная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52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spacing w:before="52"/>
              <w:ind w:right="623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2"/>
        </w:trPr>
        <w:tc>
          <w:tcPr>
            <w:tcW w:w="602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7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147"/>
              <w:ind w:left="21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7067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602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ОБЩЕЕКОЛИЧЕСТВОЧАСОВПО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ПРОГРАММЕ</w:t>
            </w:r>
          </w:p>
        </w:tc>
        <w:tc>
          <w:tcPr>
            <w:tcW w:w="1379" w:type="dxa"/>
          </w:tcPr>
          <w:p w:rsidR="009930D7" w:rsidRPr="007D2973" w:rsidRDefault="009930D7" w:rsidP="00351C25">
            <w:pPr>
              <w:pStyle w:val="TableParagraph"/>
              <w:spacing w:before="147"/>
              <w:ind w:left="211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603" w:type="dxa"/>
          </w:tcPr>
          <w:p w:rsidR="009930D7" w:rsidRPr="007D2973" w:rsidRDefault="009930D7" w:rsidP="00351C25">
            <w:pPr>
              <w:pStyle w:val="TableParagraph"/>
              <w:spacing w:before="147"/>
              <w:ind w:right="623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705" w:type="dxa"/>
          </w:tcPr>
          <w:p w:rsidR="009930D7" w:rsidRPr="007D2973" w:rsidRDefault="009930D7" w:rsidP="00351C25">
            <w:pPr>
              <w:pStyle w:val="TableParagraph"/>
              <w:spacing w:before="147"/>
              <w:ind w:left="209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3759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spacing w:before="86" w:after="42"/>
        <w:ind w:left="5509" w:right="5362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lastRenderedPageBreak/>
        <w:t xml:space="preserve">3 </w:t>
      </w:r>
      <w:r w:rsidRPr="007D2973">
        <w:rPr>
          <w:rFonts w:ascii="Times New Roman" w:hAnsi="Times New Roman" w:cs="Times New Roman"/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4653"/>
        <w:gridCol w:w="1345"/>
        <w:gridCol w:w="1552"/>
        <w:gridCol w:w="1646"/>
        <w:gridCol w:w="1173"/>
        <w:gridCol w:w="3280"/>
      </w:tblGrid>
      <w:tr w:rsidR="009930D7" w:rsidRPr="007D2973" w:rsidTr="00351C25">
        <w:trPr>
          <w:trHeight w:val="382"/>
        </w:trPr>
        <w:tc>
          <w:tcPr>
            <w:tcW w:w="1329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п/п</w:t>
            </w:r>
          </w:p>
        </w:tc>
        <w:tc>
          <w:tcPr>
            <w:tcW w:w="4653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3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543" w:type="dxa"/>
            <w:gridSpan w:val="3"/>
          </w:tcPr>
          <w:p w:rsidR="009930D7" w:rsidRPr="007D2973" w:rsidRDefault="009930D7" w:rsidP="00351C25">
            <w:pPr>
              <w:pStyle w:val="TableParagraph"/>
              <w:spacing w:before="52"/>
              <w:ind w:left="10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73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9" w:line="276" w:lineRule="auto"/>
              <w:ind w:left="234" w:right="215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3280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81" w:line="276" w:lineRule="auto"/>
              <w:ind w:left="232" w:right="93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9930D7" w:rsidRPr="007D2973" w:rsidTr="00351C25">
        <w:trPr>
          <w:trHeight w:val="1388"/>
        </w:trPr>
        <w:tc>
          <w:tcPr>
            <w:tcW w:w="1329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53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36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5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Контроль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6" w:right="201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ские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80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377"/>
        </w:trPr>
        <w:tc>
          <w:tcPr>
            <w:tcW w:w="14978" w:type="dxa"/>
            <w:gridSpan w:val="7"/>
          </w:tcPr>
          <w:p w:rsidR="009930D7" w:rsidRPr="007D2973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Раздел1.Технологии,профессиии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производства.</w:t>
            </w:r>
          </w:p>
        </w:tc>
      </w:tr>
      <w:tr w:rsidR="009930D7" w:rsidRPr="007D2973" w:rsidTr="00351C25">
        <w:trPr>
          <w:trHeight w:val="1051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1.1</w:t>
            </w:r>
          </w:p>
        </w:tc>
        <w:tc>
          <w:tcPr>
            <w:tcW w:w="4653" w:type="dxa"/>
          </w:tcPr>
          <w:p w:rsidR="009930D7" w:rsidRPr="009930D7" w:rsidRDefault="009930D7" w:rsidP="00351C25">
            <w:pPr>
              <w:pStyle w:val="TableParagraph"/>
              <w:spacing w:before="52" w:line="273" w:lineRule="auto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Современные производства и профессии,связанныесобработкой</w:t>
            </w:r>
          </w:p>
          <w:p w:rsidR="009930D7" w:rsidRPr="009930D7" w:rsidRDefault="009930D7" w:rsidP="00351C25">
            <w:pPr>
              <w:pStyle w:val="TableParagraph"/>
              <w:spacing w:before="4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1345" w:type="dxa"/>
          </w:tcPr>
          <w:p w:rsidR="009930D7" w:rsidRPr="009930D7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218" w:line="273" w:lineRule="auto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6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586"/>
        </w:trPr>
        <w:tc>
          <w:tcPr>
            <w:tcW w:w="598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7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147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765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978" w:type="dxa"/>
            <w:gridSpan w:val="7"/>
          </w:tcPr>
          <w:p w:rsidR="009930D7" w:rsidRPr="007D2973" w:rsidRDefault="009930D7" w:rsidP="00351C25">
            <w:pPr>
              <w:pStyle w:val="TableParagraph"/>
              <w:spacing w:before="45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Раздел2. Информационно-коммуникационные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технологии</w:t>
            </w:r>
          </w:p>
        </w:tc>
      </w:tr>
      <w:tr w:rsidR="009930D7" w:rsidRPr="007D2973" w:rsidTr="00351C25">
        <w:trPr>
          <w:trHeight w:val="1051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2.1</w:t>
            </w:r>
          </w:p>
        </w:tc>
        <w:tc>
          <w:tcPr>
            <w:tcW w:w="4653" w:type="dxa"/>
          </w:tcPr>
          <w:p w:rsidR="009930D7" w:rsidRPr="009930D7" w:rsidRDefault="009930D7" w:rsidP="00351C25">
            <w:pPr>
              <w:pStyle w:val="TableParagraph"/>
              <w:spacing w:before="11" w:line="330" w:lineRule="atLeast"/>
              <w:ind w:left="238" w:right="278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Современныйинформационныймир. Персональныйкомпьютер(ПК)иего 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назначение</w:t>
            </w:r>
          </w:p>
        </w:tc>
        <w:tc>
          <w:tcPr>
            <w:tcW w:w="1345" w:type="dxa"/>
          </w:tcPr>
          <w:p w:rsidR="009930D7" w:rsidRPr="009930D7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217" w:line="276" w:lineRule="auto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7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585"/>
        </w:trPr>
        <w:tc>
          <w:tcPr>
            <w:tcW w:w="598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9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149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765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978" w:type="dxa"/>
            <w:gridSpan w:val="7"/>
          </w:tcPr>
          <w:p w:rsidR="009930D7" w:rsidRPr="007D2973" w:rsidRDefault="009930D7" w:rsidP="00351C25">
            <w:pPr>
              <w:pStyle w:val="TableParagraph"/>
              <w:spacing w:before="48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Раздел3.Технологииручнойобработки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материалов</w:t>
            </w:r>
          </w:p>
        </w:tc>
      </w:tr>
      <w:tr w:rsidR="009930D7" w:rsidRPr="007D2973" w:rsidTr="00351C25">
        <w:trPr>
          <w:trHeight w:val="1718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3.1</w:t>
            </w:r>
          </w:p>
        </w:tc>
        <w:tc>
          <w:tcPr>
            <w:tcW w:w="4653" w:type="dxa"/>
          </w:tcPr>
          <w:p w:rsidR="009930D7" w:rsidRPr="009930D7" w:rsidRDefault="009930D7" w:rsidP="00351C25">
            <w:pPr>
              <w:pStyle w:val="TableParagraph"/>
              <w:spacing w:before="53" w:line="276" w:lineRule="auto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Способы получения объемных рельефных форм и изображений. (технологияобработкипластических масс,креповойбумаги,фольги).</w:t>
            </w:r>
            <w:r w:rsidRPr="009930D7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>Мир</w:t>
            </w:r>
          </w:p>
          <w:p w:rsidR="009930D7" w:rsidRPr="009930D7" w:rsidRDefault="009930D7" w:rsidP="00351C25">
            <w:pPr>
              <w:pStyle w:val="TableParagraph"/>
              <w:spacing w:line="289" w:lineRule="exact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профессий</w:t>
            </w:r>
          </w:p>
        </w:tc>
        <w:tc>
          <w:tcPr>
            <w:tcW w:w="1345" w:type="dxa"/>
          </w:tcPr>
          <w:p w:rsidR="009930D7" w:rsidRPr="009930D7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9930D7" w:rsidRDefault="009930D7" w:rsidP="00351C25">
            <w:pPr>
              <w:pStyle w:val="TableParagraph"/>
              <w:spacing w:before="138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26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9930D7" w:rsidRDefault="009930D7" w:rsidP="00351C25">
            <w:pPr>
              <w:pStyle w:val="TableParagraph"/>
              <w:spacing w:line="276" w:lineRule="auto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1382"/>
        </w:trPr>
        <w:tc>
          <w:tcPr>
            <w:tcW w:w="1329" w:type="dxa"/>
          </w:tcPr>
          <w:p w:rsidR="009930D7" w:rsidRPr="009930D7" w:rsidRDefault="009930D7" w:rsidP="00351C25">
            <w:pPr>
              <w:pStyle w:val="TableParagraph"/>
              <w:spacing w:before="26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3.2</w:t>
            </w:r>
          </w:p>
        </w:tc>
        <w:tc>
          <w:tcPr>
            <w:tcW w:w="4653" w:type="dxa"/>
          </w:tcPr>
          <w:p w:rsidR="009930D7" w:rsidRPr="009930D7" w:rsidRDefault="009930D7" w:rsidP="00351C25">
            <w:pPr>
              <w:pStyle w:val="TableParagraph"/>
              <w:spacing w:before="50" w:line="276" w:lineRule="auto"/>
              <w:ind w:left="238" w:right="729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Способы получения объемных рельефныхформиизображений Фольга. Технология обработки</w:t>
            </w:r>
          </w:p>
          <w:p w:rsidR="009930D7" w:rsidRPr="009930D7" w:rsidRDefault="009930D7" w:rsidP="00351C25">
            <w:pPr>
              <w:pStyle w:val="TableParagraph"/>
              <w:spacing w:line="289" w:lineRule="exact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фольги.Мир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профессий</w:t>
            </w:r>
          </w:p>
        </w:tc>
        <w:tc>
          <w:tcPr>
            <w:tcW w:w="1345" w:type="dxa"/>
          </w:tcPr>
          <w:p w:rsidR="009930D7" w:rsidRPr="009930D7" w:rsidRDefault="009930D7" w:rsidP="00351C25">
            <w:pPr>
              <w:pStyle w:val="TableParagraph"/>
              <w:spacing w:before="26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9930D7" w:rsidRDefault="009930D7" w:rsidP="00351C25">
            <w:pPr>
              <w:pStyle w:val="TableParagraph"/>
              <w:spacing w:line="276" w:lineRule="auto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9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383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3.3</w:t>
            </w:r>
          </w:p>
        </w:tc>
        <w:tc>
          <w:tcPr>
            <w:tcW w:w="4653" w:type="dxa"/>
          </w:tcPr>
          <w:p w:rsidR="009930D7" w:rsidRPr="007D2973" w:rsidRDefault="009930D7" w:rsidP="00351C25">
            <w:pPr>
              <w:pStyle w:val="TableParagraph"/>
              <w:spacing w:before="49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Архитектураи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строительство.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49"/>
              <w:ind w:left="205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49"/>
              <w:ind w:left="23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Библиотека</w:t>
            </w: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ЦОК</w:t>
            </w: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4653"/>
        <w:gridCol w:w="1345"/>
        <w:gridCol w:w="1552"/>
        <w:gridCol w:w="1646"/>
        <w:gridCol w:w="1173"/>
        <w:gridCol w:w="3280"/>
      </w:tblGrid>
      <w:tr w:rsidR="009930D7" w:rsidRPr="007D2973" w:rsidTr="00351C25">
        <w:trPr>
          <w:trHeight w:val="1046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3" w:type="dxa"/>
          </w:tcPr>
          <w:p w:rsidR="009930D7" w:rsidRPr="009930D7" w:rsidRDefault="009930D7" w:rsidP="00351C25">
            <w:pPr>
              <w:pStyle w:val="TableParagraph"/>
              <w:spacing w:before="6" w:line="330" w:lineRule="atLeast"/>
              <w:ind w:left="238" w:right="196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Гофрокартон.Егостроениесвойства, сферы использования. Мир 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профессий</w:t>
            </w:r>
          </w:p>
        </w:tc>
        <w:tc>
          <w:tcPr>
            <w:tcW w:w="1345" w:type="dxa"/>
          </w:tcPr>
          <w:p w:rsidR="009930D7" w:rsidRPr="009930D7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52" w:type="dxa"/>
          </w:tcPr>
          <w:p w:rsidR="009930D7" w:rsidRPr="009930D7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646" w:type="dxa"/>
          </w:tcPr>
          <w:p w:rsidR="009930D7" w:rsidRPr="009930D7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73" w:type="dxa"/>
          </w:tcPr>
          <w:p w:rsidR="009930D7" w:rsidRPr="009930D7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280" w:type="dxa"/>
          </w:tcPr>
          <w:p w:rsidR="009930D7" w:rsidRPr="007D2973" w:rsidRDefault="00262EE7" w:rsidP="00351C25">
            <w:pPr>
              <w:pStyle w:val="TableParagraph"/>
              <w:spacing w:before="47"/>
              <w:ind w:left="232"/>
              <w:rPr>
                <w:rFonts w:ascii="Times New Roman" w:hAnsi="Times New Roman" w:cs="Times New Roman"/>
                <w:sz w:val="24"/>
              </w:rPr>
            </w:pPr>
            <w:hyperlink r:id="rId10">
              <w:r w:rsidR="009930D7"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https://lesson.edu.ru/20/03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3.4</w:t>
            </w:r>
          </w:p>
        </w:tc>
        <w:tc>
          <w:tcPr>
            <w:tcW w:w="4653" w:type="dxa"/>
          </w:tcPr>
          <w:p w:rsidR="009930D7" w:rsidRPr="009930D7" w:rsidRDefault="009930D7" w:rsidP="00351C25">
            <w:pPr>
              <w:pStyle w:val="TableParagraph"/>
              <w:spacing w:before="8" w:line="330" w:lineRule="atLeast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Объемныеформыдеталейиизделий. Развертка. Чертеж развертки. Мир 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профессий</w:t>
            </w:r>
          </w:p>
        </w:tc>
        <w:tc>
          <w:tcPr>
            <w:tcW w:w="1345" w:type="dxa"/>
          </w:tcPr>
          <w:p w:rsidR="009930D7" w:rsidRPr="009930D7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216" w:line="273" w:lineRule="auto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1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715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3.5</w:t>
            </w:r>
          </w:p>
        </w:tc>
        <w:tc>
          <w:tcPr>
            <w:tcW w:w="4653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Технологииобработкитекстильных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материалов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9" w:line="330" w:lineRule="atLeast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2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3.6</w:t>
            </w:r>
          </w:p>
        </w:tc>
        <w:tc>
          <w:tcPr>
            <w:tcW w:w="4653" w:type="dxa"/>
          </w:tcPr>
          <w:p w:rsidR="009930D7" w:rsidRPr="007D2973" w:rsidRDefault="009930D7" w:rsidP="00351C25">
            <w:pPr>
              <w:pStyle w:val="TableParagraph"/>
              <w:spacing w:before="216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Пришиваниепуговиц.Ремонт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одежды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10" w:line="330" w:lineRule="atLeast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3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329" w:type="dxa"/>
          </w:tcPr>
          <w:p w:rsidR="009930D7" w:rsidRPr="009930D7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3.7</w:t>
            </w:r>
          </w:p>
        </w:tc>
        <w:tc>
          <w:tcPr>
            <w:tcW w:w="4653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Современные производства и профессии(историяшвейноймашины или другое). </w:t>
            </w:r>
            <w:r w:rsidRPr="007D2973">
              <w:rPr>
                <w:rFonts w:ascii="Times New Roman" w:hAnsi="Times New Roman" w:cs="Times New Roman"/>
                <w:sz w:val="24"/>
              </w:rPr>
              <w:t>Мир профессий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215" w:line="276" w:lineRule="auto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4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585"/>
        </w:trPr>
        <w:tc>
          <w:tcPr>
            <w:tcW w:w="598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148"/>
              <w:ind w:right="430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765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7"/>
        </w:trPr>
        <w:tc>
          <w:tcPr>
            <w:tcW w:w="14978" w:type="dxa"/>
            <w:gridSpan w:val="7"/>
          </w:tcPr>
          <w:p w:rsidR="009930D7" w:rsidRPr="007D2973" w:rsidRDefault="009930D7" w:rsidP="00351C25">
            <w:pPr>
              <w:pStyle w:val="TableParagraph"/>
              <w:spacing w:before="45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Раздел4.Конструированиеи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моделирование</w:t>
            </w:r>
          </w:p>
        </w:tc>
      </w:tr>
      <w:tr w:rsidR="009930D7" w:rsidRPr="007D2973" w:rsidTr="00351C25">
        <w:trPr>
          <w:trHeight w:val="1385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26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4.1</w:t>
            </w:r>
          </w:p>
        </w:tc>
        <w:tc>
          <w:tcPr>
            <w:tcW w:w="4653" w:type="dxa"/>
          </w:tcPr>
          <w:p w:rsidR="009930D7" w:rsidRPr="009930D7" w:rsidRDefault="009930D7" w:rsidP="00351C25">
            <w:pPr>
              <w:pStyle w:val="TableParagraph"/>
              <w:spacing w:before="53" w:line="273" w:lineRule="auto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Конструированиеизделийизразных материалов, в том числе наборов</w:t>
            </w:r>
          </w:p>
          <w:p w:rsidR="009930D7" w:rsidRPr="009930D7" w:rsidRDefault="009930D7" w:rsidP="00351C25">
            <w:pPr>
              <w:pStyle w:val="TableParagraph"/>
              <w:spacing w:before="4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«Конструктор»по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заданным</w:t>
            </w:r>
          </w:p>
          <w:p w:rsidR="009930D7" w:rsidRPr="009930D7" w:rsidRDefault="009930D7" w:rsidP="00351C25">
            <w:pPr>
              <w:pStyle w:val="TableParagraph"/>
              <w:spacing w:before="44"/>
              <w:ind w:left="23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условиям.Мир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профессий</w:t>
            </w:r>
          </w:p>
        </w:tc>
        <w:tc>
          <w:tcPr>
            <w:tcW w:w="1345" w:type="dxa"/>
          </w:tcPr>
          <w:p w:rsidR="009930D7" w:rsidRPr="009930D7" w:rsidRDefault="009930D7" w:rsidP="00351C25">
            <w:pPr>
              <w:pStyle w:val="TableParagraph"/>
              <w:spacing w:before="262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9930D7" w:rsidRDefault="009930D7" w:rsidP="00351C25">
            <w:pPr>
              <w:pStyle w:val="TableParagraph"/>
              <w:spacing w:line="276" w:lineRule="auto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5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585"/>
        </w:trPr>
        <w:tc>
          <w:tcPr>
            <w:tcW w:w="598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148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765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7"/>
        </w:trPr>
        <w:tc>
          <w:tcPr>
            <w:tcW w:w="14978" w:type="dxa"/>
            <w:gridSpan w:val="7"/>
          </w:tcPr>
          <w:p w:rsidR="009930D7" w:rsidRPr="007D2973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Раздел5.Итоговыйконтрольза 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год</w:t>
            </w:r>
          </w:p>
        </w:tc>
      </w:tr>
      <w:tr w:rsidR="009930D7" w:rsidRPr="007D2973" w:rsidTr="00351C25">
        <w:trPr>
          <w:trHeight w:val="718"/>
        </w:trPr>
        <w:tc>
          <w:tcPr>
            <w:tcW w:w="1329" w:type="dxa"/>
          </w:tcPr>
          <w:p w:rsidR="009930D7" w:rsidRPr="007D2973" w:rsidRDefault="009930D7" w:rsidP="00351C25">
            <w:pPr>
              <w:pStyle w:val="TableParagraph"/>
              <w:spacing w:before="218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5.1</w:t>
            </w:r>
          </w:p>
        </w:tc>
        <w:tc>
          <w:tcPr>
            <w:tcW w:w="4653" w:type="dxa"/>
          </w:tcPr>
          <w:p w:rsidR="009930D7" w:rsidRPr="007D2973" w:rsidRDefault="009930D7" w:rsidP="00351C25">
            <w:pPr>
              <w:pStyle w:val="TableParagraph"/>
              <w:spacing w:before="218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Проверочная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218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218"/>
              <w:ind w:right="60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9930D7" w:rsidRDefault="009930D7" w:rsidP="00351C25">
            <w:pPr>
              <w:pStyle w:val="TableParagraph"/>
              <w:spacing w:before="10" w:line="330" w:lineRule="atLeast"/>
              <w:ind w:left="232" w:right="9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6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lesson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edu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9930D7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/20/03</w:t>
              </w:r>
            </w:hyperlink>
          </w:p>
        </w:tc>
      </w:tr>
      <w:tr w:rsidR="009930D7" w:rsidRPr="007D2973" w:rsidTr="00351C25">
        <w:trPr>
          <w:trHeight w:val="582"/>
        </w:trPr>
        <w:tc>
          <w:tcPr>
            <w:tcW w:w="5982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9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149"/>
              <w:ind w:right="49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765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9"/>
        </w:trPr>
        <w:tc>
          <w:tcPr>
            <w:tcW w:w="5982" w:type="dxa"/>
            <w:gridSpan w:val="2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2" w:right="211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ОБЩЕЕКОЛИЧЕСТВОЧАСОВПО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ПРОГРАММЕ</w:t>
            </w:r>
          </w:p>
        </w:tc>
        <w:tc>
          <w:tcPr>
            <w:tcW w:w="1345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30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216"/>
              <w:ind w:right="60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46" w:type="dxa"/>
          </w:tcPr>
          <w:p w:rsidR="009930D7" w:rsidRPr="007D2973" w:rsidRDefault="009930D7" w:rsidP="00351C25">
            <w:pPr>
              <w:pStyle w:val="TableParagraph"/>
              <w:spacing w:before="216"/>
              <w:ind w:left="20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453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spacing w:before="86" w:after="42"/>
        <w:ind w:left="5509" w:right="5362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lastRenderedPageBreak/>
        <w:t xml:space="preserve">4 </w:t>
      </w:r>
      <w:r w:rsidRPr="007D2973">
        <w:rPr>
          <w:rFonts w:ascii="Times New Roman" w:hAnsi="Times New Roman" w:cs="Times New Roman"/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4806"/>
        <w:gridCol w:w="1295"/>
        <w:gridCol w:w="1521"/>
        <w:gridCol w:w="1621"/>
        <w:gridCol w:w="1149"/>
        <w:gridCol w:w="3280"/>
      </w:tblGrid>
      <w:tr w:rsidR="009930D7" w:rsidRPr="007D2973" w:rsidTr="00351C25">
        <w:trPr>
          <w:trHeight w:val="382"/>
        </w:trPr>
        <w:tc>
          <w:tcPr>
            <w:tcW w:w="1217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п/п</w:t>
            </w:r>
          </w:p>
        </w:tc>
        <w:tc>
          <w:tcPr>
            <w:tcW w:w="4806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37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437" w:type="dxa"/>
            <w:gridSpan w:val="3"/>
          </w:tcPr>
          <w:p w:rsidR="009930D7" w:rsidRPr="007D2973" w:rsidRDefault="009930D7" w:rsidP="00351C25">
            <w:pPr>
              <w:pStyle w:val="TableParagraph"/>
              <w:spacing w:before="52"/>
              <w:ind w:left="10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49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9" w:line="276" w:lineRule="auto"/>
              <w:ind w:left="234" w:right="191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3280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81" w:line="276" w:lineRule="auto"/>
              <w:ind w:left="232" w:right="93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9930D7" w:rsidRPr="007D2973" w:rsidTr="00351C25">
        <w:trPr>
          <w:trHeight w:val="1388"/>
        </w:trPr>
        <w:tc>
          <w:tcPr>
            <w:tcW w:w="1217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6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3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7" w:right="214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ьные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5" w:right="177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ские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149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80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377"/>
        </w:trPr>
        <w:tc>
          <w:tcPr>
            <w:tcW w:w="14889" w:type="dxa"/>
            <w:gridSpan w:val="7"/>
          </w:tcPr>
          <w:p w:rsidR="009930D7" w:rsidRPr="007D2973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Раздел1.Технологии,профессиии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производства</w:t>
            </w:r>
          </w:p>
        </w:tc>
      </w:tr>
      <w:tr w:rsidR="009930D7" w:rsidRPr="007D2973" w:rsidTr="00351C25">
        <w:trPr>
          <w:trHeight w:val="1051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1.1</w:t>
            </w:r>
          </w:p>
        </w:tc>
        <w:tc>
          <w:tcPr>
            <w:tcW w:w="4806" w:type="dxa"/>
          </w:tcPr>
          <w:p w:rsidR="009930D7" w:rsidRPr="009930D7" w:rsidRDefault="009930D7" w:rsidP="00351C25">
            <w:pPr>
              <w:pStyle w:val="TableParagraph"/>
              <w:spacing w:before="52" w:line="273" w:lineRule="auto"/>
              <w:ind w:left="237" w:right="1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Технологии, профессии и производства.Современные</w:t>
            </w:r>
          </w:p>
          <w:p w:rsidR="009930D7" w:rsidRPr="009930D7" w:rsidRDefault="009930D7" w:rsidP="00351C25">
            <w:pPr>
              <w:pStyle w:val="TableParagraph"/>
              <w:spacing w:before="4"/>
              <w:ind w:left="237"/>
              <w:rPr>
                <w:rFonts w:ascii="Times New Roman" w:hAnsi="Times New Roman" w:cs="Times New Roman"/>
                <w:sz w:val="24"/>
                <w:lang w:val="ru-RU"/>
              </w:rPr>
            </w:pPr>
            <w:r w:rsidRPr="009930D7">
              <w:rPr>
                <w:rFonts w:ascii="Times New Roman" w:hAnsi="Times New Roman" w:cs="Times New Roman"/>
                <w:sz w:val="24"/>
                <w:lang w:val="ru-RU"/>
              </w:rPr>
              <w:t>производстваи</w:t>
            </w:r>
            <w:r w:rsidRPr="009930D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профессии</w:t>
            </w:r>
          </w:p>
        </w:tc>
        <w:tc>
          <w:tcPr>
            <w:tcW w:w="1295" w:type="dxa"/>
          </w:tcPr>
          <w:p w:rsidR="009930D7" w:rsidRPr="009930D7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218" w:line="273" w:lineRule="auto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17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586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7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147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757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889" w:type="dxa"/>
            <w:gridSpan w:val="7"/>
          </w:tcPr>
          <w:p w:rsidR="009930D7" w:rsidRPr="007D2973" w:rsidRDefault="009930D7" w:rsidP="00351C25">
            <w:pPr>
              <w:pStyle w:val="TableParagraph"/>
              <w:spacing w:before="45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Раздел2. Информационно-коммуникационные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технологии</w:t>
            </w:r>
          </w:p>
        </w:tc>
      </w:tr>
      <w:tr w:rsidR="009930D7" w:rsidRPr="007D2973" w:rsidTr="00351C25">
        <w:trPr>
          <w:trHeight w:val="718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1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2.1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11" w:line="330" w:lineRule="atLeas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Информационно-коммуникационные технологии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17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11" w:line="330" w:lineRule="atLeast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18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585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757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7"/>
        </w:trPr>
        <w:tc>
          <w:tcPr>
            <w:tcW w:w="14889" w:type="dxa"/>
            <w:gridSpan w:val="7"/>
          </w:tcPr>
          <w:p w:rsidR="009930D7" w:rsidRPr="007D2973" w:rsidRDefault="009930D7" w:rsidP="00351C25">
            <w:pPr>
              <w:pStyle w:val="TableParagraph"/>
              <w:spacing w:before="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Раздел3.Конструированиеи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моделирование</w:t>
            </w:r>
          </w:p>
        </w:tc>
      </w:tr>
      <w:tr w:rsidR="009930D7" w:rsidRPr="007D2973" w:rsidTr="00351C25">
        <w:trPr>
          <w:trHeight w:val="719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18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3.1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12" w:line="330" w:lineRule="atLeas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Конструированиеробототехнических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моделей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18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12" w:line="330" w:lineRule="atLeast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19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585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9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149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757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889" w:type="dxa"/>
            <w:gridSpan w:val="7"/>
          </w:tcPr>
          <w:p w:rsidR="009930D7" w:rsidRPr="007D2973" w:rsidRDefault="009930D7" w:rsidP="00351C25">
            <w:pPr>
              <w:pStyle w:val="TableParagraph"/>
              <w:spacing w:before="45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Раздел4.Технологииручнойобработкиматериалов.Конструированиеи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моделирование</w:t>
            </w:r>
          </w:p>
        </w:tc>
      </w:tr>
      <w:tr w:rsidR="009930D7" w:rsidRPr="007D2973" w:rsidTr="00351C25">
        <w:trPr>
          <w:trHeight w:val="718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4.1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Конструированиесложныхизделийиз бумаги и картона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16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20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715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4.2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Конструированиеобъемныхизделийиз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разверток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21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384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5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4.3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51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Интерьерыразныхвремен.</w:t>
            </w:r>
            <w:r w:rsidRPr="007D2973">
              <w:rPr>
                <w:rFonts w:ascii="Times New Roman" w:hAnsi="Times New Roman" w:cs="Times New Roman"/>
                <w:spacing w:val="-4"/>
                <w:sz w:val="24"/>
              </w:rPr>
              <w:t>Декор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51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51"/>
              <w:ind w:left="23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Библиотека</w:t>
            </w: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ЦОК</w:t>
            </w: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4806"/>
        <w:gridCol w:w="1295"/>
        <w:gridCol w:w="1521"/>
        <w:gridCol w:w="1621"/>
        <w:gridCol w:w="1149"/>
        <w:gridCol w:w="3280"/>
      </w:tblGrid>
      <w:tr w:rsidR="009930D7" w:rsidRPr="007D2973" w:rsidTr="00351C25">
        <w:trPr>
          <w:trHeight w:val="380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47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интерьера.Мир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профессий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262EE7" w:rsidP="00351C25">
            <w:pPr>
              <w:pStyle w:val="TableParagraph"/>
              <w:spacing w:before="47"/>
              <w:ind w:left="232"/>
              <w:rPr>
                <w:rFonts w:ascii="Times New Roman" w:hAnsi="Times New Roman" w:cs="Times New Roman"/>
                <w:sz w:val="24"/>
              </w:rPr>
            </w:pPr>
            <w:hyperlink r:id="rId22">
              <w:r w:rsidR="009930D7"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4.4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Синтетическиематериалы.Мир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профессий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23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4.5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Историяодеждыитекстильных материалов. Мир профессий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16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24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1381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4.6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 и моделирование. Конструированиеизделийизразных материалов, в том числе наборов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«Конструктор»позаданным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условиям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6" w:lineRule="auto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25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585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9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149"/>
              <w:ind w:left="209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757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78"/>
        </w:trPr>
        <w:tc>
          <w:tcPr>
            <w:tcW w:w="14889" w:type="dxa"/>
            <w:gridSpan w:val="7"/>
          </w:tcPr>
          <w:p w:rsidR="009930D7" w:rsidRPr="007D2973" w:rsidRDefault="009930D7" w:rsidP="00351C25">
            <w:pPr>
              <w:pStyle w:val="TableParagraph"/>
              <w:spacing w:before="46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Раздел5.Итоговыйконтрольза 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год</w:t>
            </w:r>
          </w:p>
        </w:tc>
      </w:tr>
      <w:tr w:rsidR="009930D7" w:rsidRPr="007D2973" w:rsidTr="00351C25">
        <w:trPr>
          <w:trHeight w:val="718"/>
        </w:trPr>
        <w:tc>
          <w:tcPr>
            <w:tcW w:w="1217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5.1</w:t>
            </w:r>
          </w:p>
        </w:tc>
        <w:tc>
          <w:tcPr>
            <w:tcW w:w="4806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7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Подготовкапортфолио.Проверочная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216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spacing w:before="216"/>
              <w:ind w:right="586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0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2" w:right="9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26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https://lesson.edu.ru/20/04</w:t>
              </w:r>
            </w:hyperlink>
          </w:p>
        </w:tc>
      </w:tr>
      <w:tr w:rsidR="009930D7" w:rsidRPr="007D2973" w:rsidTr="00351C25">
        <w:trPr>
          <w:trHeight w:val="583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разделу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9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7571" w:type="dxa"/>
            <w:gridSpan w:val="4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6023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7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ОБЩЕЕКОЛИЧЕСТВОЧАСОВПО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ПРОГРАММЕ</w:t>
            </w:r>
          </w:p>
        </w:tc>
        <w:tc>
          <w:tcPr>
            <w:tcW w:w="1295" w:type="dxa"/>
          </w:tcPr>
          <w:p w:rsidR="009930D7" w:rsidRPr="007D2973" w:rsidRDefault="009930D7" w:rsidP="00351C25">
            <w:pPr>
              <w:pStyle w:val="TableParagraph"/>
              <w:spacing w:before="147"/>
              <w:ind w:left="209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521" w:type="dxa"/>
          </w:tcPr>
          <w:p w:rsidR="009930D7" w:rsidRPr="007D2973" w:rsidRDefault="009930D7" w:rsidP="00351C25">
            <w:pPr>
              <w:pStyle w:val="TableParagraph"/>
              <w:spacing w:before="147"/>
              <w:ind w:right="586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21" w:type="dxa"/>
          </w:tcPr>
          <w:p w:rsidR="009930D7" w:rsidRPr="007D2973" w:rsidRDefault="009930D7" w:rsidP="00351C25">
            <w:pPr>
              <w:pStyle w:val="TableParagraph"/>
              <w:spacing w:before="147"/>
              <w:ind w:left="20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429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spacing w:before="86" w:line="276" w:lineRule="auto"/>
        <w:ind w:left="5664" w:right="5635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lastRenderedPageBreak/>
        <w:t>ПОУРОЧНОЕПЛАНИРОВАНИЕ 1 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687"/>
      </w:tblGrid>
      <w:tr w:rsidR="009930D7" w:rsidRPr="007D2973" w:rsidTr="00351C25">
        <w:trPr>
          <w:trHeight w:val="383"/>
        </w:trPr>
        <w:tc>
          <w:tcPr>
            <w:tcW w:w="1150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12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3" w:lineRule="auto"/>
              <w:ind w:left="242" w:right="441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39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538" w:type="dxa"/>
            <w:gridSpan w:val="3"/>
          </w:tcPr>
          <w:p w:rsidR="009930D7" w:rsidRPr="007D2973" w:rsidRDefault="009930D7" w:rsidP="00351C25">
            <w:pPr>
              <w:pStyle w:val="TableParagraph"/>
              <w:spacing w:before="53"/>
              <w:ind w:left="10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72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7" w:line="276" w:lineRule="auto"/>
              <w:ind w:left="234" w:right="207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3687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12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3" w:lineRule="auto"/>
              <w:ind w:left="234" w:right="110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9930D7" w:rsidRPr="007D2973" w:rsidTr="00351C25">
        <w:trPr>
          <w:trHeight w:val="1385"/>
        </w:trPr>
        <w:tc>
          <w:tcPr>
            <w:tcW w:w="1150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87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36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7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Контроль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6" w:right="205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ские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172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 w:right="19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Мирвокругнас(природныйи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рукотворный)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Техниканаслужбечеловека(в воздухе, на земле и на воде)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Традицииипраздникинародов России, ремёсла, обычаи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382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57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Профессии, связанные с изучаемыми материалами и производствами.Профессии сферы обслуживания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57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0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Природаитворчество.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Природные</w:t>
            </w:r>
          </w:p>
          <w:p w:rsidR="009930D7" w:rsidRPr="007D2973" w:rsidRDefault="009930D7" w:rsidP="00351C25">
            <w:pPr>
              <w:pStyle w:val="TableParagraph"/>
              <w:spacing w:before="3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материалы.Сборлистьеви способы их засушивания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Семена разных растений. Составлениекомпозицийизсемян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382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Объемныеприродныематериалы (шишки, жёлуди, каштаны).</w:t>
            </w:r>
          </w:p>
          <w:p w:rsidR="009930D7" w:rsidRPr="007D2973" w:rsidRDefault="009930D7" w:rsidP="00351C25">
            <w:pPr>
              <w:pStyle w:val="TableParagraph"/>
              <w:spacing w:before="1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объемных</w:t>
            </w:r>
          </w:p>
          <w:p w:rsidR="009930D7" w:rsidRPr="007D2973" w:rsidRDefault="009930D7" w:rsidP="00351C25">
            <w:pPr>
              <w:pStyle w:val="TableParagraph"/>
              <w:spacing w:before="42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изделийиз</w:t>
            </w: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них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Способысоединенияприродных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материалов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687"/>
      </w:tblGrid>
      <w:tr w:rsidR="009930D7" w:rsidRPr="007D2973" w:rsidTr="00351C25">
        <w:trPr>
          <w:trHeight w:val="1051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1" w:line="330" w:lineRule="atLeast"/>
              <w:ind w:left="239" w:right="12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Понятие«композиция».Центровая композиция. Точечное наклеивание листьев.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«Орнамент». Разновидности композиций,Композициявполосе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Материалыдлялепки(пластилин, пластические массы). Свойства пластических масс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Изделие. Основа и детали изделия.Понятие«технология»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Формообразованиедеталей изделия из пластилина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Объемнаякомпозиция.Групповая творческая работа – проект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Бумага.Ееосновныесвойства. Виды бумаги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Картон.Егоосновныесвойства. Виды картона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 w:line="273" w:lineRule="auto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Сгибаниеискладываниебумаги. (Cоставление композиций из</w:t>
            </w:r>
          </w:p>
          <w:p w:rsidR="009930D7" w:rsidRPr="007D2973" w:rsidRDefault="009930D7" w:rsidP="00351C25">
            <w:pPr>
              <w:pStyle w:val="TableParagraph"/>
              <w:spacing w:before="5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несложнойсложенной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детали)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Сгибаниеискладывание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бумаги</w:t>
            </w:r>
          </w:p>
          <w:p w:rsidR="009930D7" w:rsidRPr="007D2973" w:rsidRDefault="009930D7" w:rsidP="00351C25">
            <w:pPr>
              <w:pStyle w:val="TableParagraph"/>
              <w:spacing w:before="3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(Основныеформыоригамииих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преобразование)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Складываниебумажнойдетали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гармошкой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Режущийинструментножницы.Их назначение,конструкция.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Правила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687"/>
      </w:tblGrid>
      <w:tr w:rsidR="009930D7" w:rsidRPr="007D2973" w:rsidTr="00351C25">
        <w:trPr>
          <w:trHeight w:val="380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7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пользования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Приемы резания ножницами по прямой,кривойиломанойлиниям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8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8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Резаная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аппликация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8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561"/>
              <w:jc w:val="both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Шаблон–приспособлениедля разметкидеталей.Разметкапо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шаблону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Разметкапошаблонуивырезание нескольких деталей из бумаги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12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Преобразованиеправильныхформ в неправильные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7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Составлениекомпозицийиз деталей разных форм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Изготовлениедеталейпошаблону из тонкого картона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Общеепредставлениеотканяхи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нитках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0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Швейныеиглыи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приспособления.</w:t>
            </w:r>
          </w:p>
          <w:p w:rsidR="009930D7" w:rsidRPr="007D2973" w:rsidRDefault="009930D7" w:rsidP="00351C25">
            <w:pPr>
              <w:pStyle w:val="TableParagraph"/>
              <w:spacing w:before="4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Назначение.Правилаобращения. Строчка прямого стежка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12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Вышивка – способ отделки изделий.Мережка(осыпаниекрая заготовки из ткани)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Строчкапрямогостежка,ее варианты – перевивы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9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Отделка швейного изделия (салфетки,закладки)строчками прямого стежка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687"/>
      </w:tblGrid>
      <w:tr w:rsidR="009930D7" w:rsidRPr="007D2973" w:rsidTr="00351C25">
        <w:trPr>
          <w:trHeight w:val="38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5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1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Выставкаработ.Итоговое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занятие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51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7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5437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ОБЩЕЕКОЛИЧЕСТВОЧАСОВПО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7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859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5"/>
        <w:numPr>
          <w:ilvl w:val="0"/>
          <w:numId w:val="2"/>
        </w:numPr>
        <w:tabs>
          <w:tab w:val="left" w:pos="370"/>
        </w:tabs>
        <w:spacing w:after="42"/>
        <w:ind w:left="370" w:hanging="223"/>
        <w:jc w:val="center"/>
        <w:rPr>
          <w:b/>
          <w:sz w:val="24"/>
        </w:rPr>
      </w:pPr>
      <w:r w:rsidRPr="007D2973">
        <w:rPr>
          <w:b/>
          <w:spacing w:val="-2"/>
          <w:sz w:val="24"/>
        </w:rPr>
        <w:lastRenderedPageBreak/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306"/>
        <w:gridCol w:w="1530"/>
        <w:gridCol w:w="1629"/>
        <w:gridCol w:w="1156"/>
        <w:gridCol w:w="3416"/>
      </w:tblGrid>
      <w:tr w:rsidR="009930D7" w:rsidRPr="007D2973" w:rsidTr="00351C25">
        <w:trPr>
          <w:trHeight w:val="382"/>
        </w:trPr>
        <w:tc>
          <w:tcPr>
            <w:tcW w:w="1099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12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 w:line="276" w:lineRule="auto"/>
              <w:ind w:left="242" w:right="390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п/п</w:t>
            </w:r>
          </w:p>
        </w:tc>
        <w:tc>
          <w:tcPr>
            <w:tcW w:w="4338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3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465" w:type="dxa"/>
            <w:gridSpan w:val="3"/>
          </w:tcPr>
          <w:p w:rsidR="009930D7" w:rsidRPr="007D2973" w:rsidRDefault="009930D7" w:rsidP="00351C25">
            <w:pPr>
              <w:pStyle w:val="TableParagraph"/>
              <w:spacing w:before="52"/>
              <w:ind w:left="10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56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9" w:line="276" w:lineRule="auto"/>
              <w:ind w:left="235" w:right="196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3416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81" w:line="276" w:lineRule="auto"/>
              <w:ind w:left="234" w:right="94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9930D7" w:rsidRPr="007D2973" w:rsidTr="00351C25">
        <w:trPr>
          <w:trHeight w:val="1385"/>
        </w:trPr>
        <w:tc>
          <w:tcPr>
            <w:tcW w:w="1099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36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6" w:right="224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ьные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5" w:right="185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ские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16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Мастераиих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профессии.</w:t>
            </w:r>
          </w:p>
          <w:p w:rsidR="009930D7" w:rsidRPr="007D2973" w:rsidRDefault="009930D7" w:rsidP="00351C25">
            <w:pPr>
              <w:pStyle w:val="TableParagraph"/>
              <w:spacing w:before="4" w:line="330" w:lineRule="atLeast"/>
              <w:ind w:left="238" w:right="116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Повторение и обобщение пройденноговпервомклассе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Средства художественной выразительности:цвет,форма, размер. Общее представление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9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 w:line="273" w:lineRule="auto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Средствахудожественной выразительности: цвет в</w:t>
            </w:r>
          </w:p>
          <w:p w:rsidR="009930D7" w:rsidRPr="007D2973" w:rsidRDefault="009930D7" w:rsidP="00351C25">
            <w:pPr>
              <w:pStyle w:val="TableParagraph"/>
              <w:spacing w:before="5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композиции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8" w:right="847"/>
              <w:jc w:val="both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Видыцветочныхкомпозиций (центральная,вертикальная,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горизонтальная)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 w:line="273" w:lineRule="auto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Светотень.Способыееполучения формообразованием белых</w:t>
            </w:r>
          </w:p>
          <w:p w:rsidR="009930D7" w:rsidRPr="007D2973" w:rsidRDefault="009930D7" w:rsidP="00351C25">
            <w:pPr>
              <w:pStyle w:val="TableParagraph"/>
              <w:spacing w:before="5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бумажных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деталей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Биговка–способсгибаниятонкого картона и плотных видов бумаги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4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2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50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Биговкапокривым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линиям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50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51" w:line="273" w:lineRule="auto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Изготовлениесложныхвыпуклых форм на деталях из тонкого</w:t>
            </w:r>
          </w:p>
          <w:p w:rsidR="009930D7" w:rsidRPr="007D2973" w:rsidRDefault="009930D7" w:rsidP="00351C25">
            <w:pPr>
              <w:pStyle w:val="TableParagraph"/>
              <w:spacing w:before="4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картонаиплотныхвидов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бумаги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складной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49"/>
              <w:ind w:left="206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306"/>
        <w:gridCol w:w="1530"/>
        <w:gridCol w:w="1629"/>
        <w:gridCol w:w="1156"/>
        <w:gridCol w:w="3416"/>
      </w:tblGrid>
      <w:tr w:rsidR="009930D7" w:rsidRPr="007D2973" w:rsidTr="00351C25">
        <w:trPr>
          <w:trHeight w:val="38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7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открыткисо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вставкой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383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50" w:line="276" w:lineRule="auto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Технологияитехнологические операции ручной обработки материалов (общее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представление)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715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38" w:right="19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Линейка – чертежный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(контрольно-измерительный) </w:t>
            </w:r>
            <w:r w:rsidRPr="007D2973">
              <w:rPr>
                <w:rFonts w:ascii="Times New Roman" w:hAnsi="Times New Roman" w:cs="Times New Roman"/>
                <w:sz w:val="24"/>
              </w:rPr>
              <w:t>инструмент. Понятие «чертеж». Линиичертежа(основнаятолстая,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тонкая,штрихидва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пунктира)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 w:right="107"/>
              <w:jc w:val="both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Понятие «чертеж». Линии чертежа (основнаятолстая,тонкая,штрихи два пунктира)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8" w:right="19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Разметкапрямоугольныхдеталей отдвухпрямыхугловпо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линейке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 w:right="596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Конструированиеусложненных изделий из бумаги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8" w:right="596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Конструированиеусложненных изделий из бумаги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715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8" w:line="276" w:lineRule="auto"/>
              <w:ind w:left="238" w:right="81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Угольник – чертежный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(контрольно-измерительный) </w:t>
            </w:r>
            <w:r w:rsidRPr="007D2973">
              <w:rPr>
                <w:rFonts w:ascii="Times New Roman" w:hAnsi="Times New Roman" w:cs="Times New Roman"/>
                <w:sz w:val="24"/>
              </w:rPr>
              <w:t>инструмент. Разметка прямоугольных деталей по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угольнику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Циркуль. Его назначение, конструкция,приемыработы.Круг, окружность, радиус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Чертежкруга.Деление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круглых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49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306"/>
        <w:gridCol w:w="1530"/>
        <w:gridCol w:w="1629"/>
        <w:gridCol w:w="1156"/>
        <w:gridCol w:w="3416"/>
      </w:tblGrid>
      <w:tr w:rsidR="009930D7" w:rsidRPr="007D2973" w:rsidTr="00351C25">
        <w:trPr>
          <w:trHeight w:val="713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6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деталейначасти.Получение секторов из круга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50" w:line="273" w:lineRule="auto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Подвижноеисоединениедеталей. Шарнир. Соединение деталей на</w:t>
            </w:r>
          </w:p>
          <w:p w:rsidR="009930D7" w:rsidRPr="007D2973" w:rsidRDefault="009930D7" w:rsidP="00351C25">
            <w:pPr>
              <w:pStyle w:val="TableParagraph"/>
              <w:spacing w:before="5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шпильку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Подвижноесоединениедеталей шарнирна проволоку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8" w:right="71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Шарнирныймеханизмпотипу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игрушки-дергунчик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«Щелевой замок» - способ разъемногосоединениядеталей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7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 w:right="154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Разъемноесоединение вращающихся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деталей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Транспортимашиныспециального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назначения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2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Макет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автомобиля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49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7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Натуральныеткани,трикотажное полотно, нетканые материалы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Видыниток.Ихназначение,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использование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381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8" w:line="276" w:lineRule="auto"/>
              <w:ind w:left="238" w:right="116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Строчка косого стежка. Назначение. Безузелковое закреплениениткинаткани.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Зашивания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разреза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Разметка и выкраивание прямоугольногошвейногоизделия. Отделка вышивкой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9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Сборка,сшивание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швейного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49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306"/>
        <w:gridCol w:w="1530"/>
        <w:gridCol w:w="1629"/>
        <w:gridCol w:w="1156"/>
        <w:gridCol w:w="3416"/>
      </w:tblGrid>
      <w:tr w:rsidR="009930D7" w:rsidRPr="007D2973" w:rsidTr="00351C25">
        <w:trPr>
          <w:trHeight w:val="38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47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изделия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50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Лекало.Разметкаи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выкраивание</w:t>
            </w:r>
          </w:p>
          <w:p w:rsidR="009930D7" w:rsidRPr="007D2973" w:rsidRDefault="009930D7" w:rsidP="00351C25">
            <w:pPr>
              <w:pStyle w:val="TableParagraph"/>
              <w:spacing w:before="3" w:line="330" w:lineRule="atLeast"/>
              <w:ind w:left="238" w:right="116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деталейшвейногоизделияпо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лекалу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Изготовлениешвейногоизделияс отделкой вышивкой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Изготовлениешвейногоизделияс отделкой вышивкой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099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4338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8" w:right="116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Итоговыйконтрользагод (проверочная работа)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77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spacing w:before="216"/>
              <w:ind w:right="591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1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6"/>
        </w:trPr>
        <w:tc>
          <w:tcPr>
            <w:tcW w:w="5437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ОБЩЕЕКОЛИЧЕСТВОЧАСОВПО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306" w:type="dxa"/>
          </w:tcPr>
          <w:p w:rsidR="009930D7" w:rsidRPr="007D2973" w:rsidRDefault="009930D7" w:rsidP="00351C25">
            <w:pPr>
              <w:pStyle w:val="TableParagraph"/>
              <w:spacing w:before="148"/>
              <w:ind w:right="410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530" w:type="dxa"/>
          </w:tcPr>
          <w:p w:rsidR="009930D7" w:rsidRPr="007D2973" w:rsidRDefault="009930D7" w:rsidP="00351C25">
            <w:pPr>
              <w:pStyle w:val="TableParagraph"/>
              <w:spacing w:before="148"/>
              <w:ind w:right="591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29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572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5"/>
        <w:numPr>
          <w:ilvl w:val="0"/>
          <w:numId w:val="2"/>
        </w:numPr>
        <w:tabs>
          <w:tab w:val="left" w:pos="370"/>
        </w:tabs>
        <w:spacing w:after="42"/>
        <w:ind w:left="370" w:hanging="223"/>
        <w:jc w:val="center"/>
        <w:rPr>
          <w:b/>
          <w:sz w:val="24"/>
        </w:rPr>
      </w:pPr>
      <w:r w:rsidRPr="007D2973">
        <w:rPr>
          <w:b/>
          <w:spacing w:val="-2"/>
          <w:sz w:val="24"/>
        </w:rPr>
        <w:lastRenderedPageBreak/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4230"/>
        <w:gridCol w:w="1366"/>
        <w:gridCol w:w="1573"/>
        <w:gridCol w:w="1669"/>
        <w:gridCol w:w="1189"/>
        <w:gridCol w:w="3490"/>
      </w:tblGrid>
      <w:tr w:rsidR="009930D7" w:rsidRPr="007D2973" w:rsidTr="00351C25">
        <w:trPr>
          <w:trHeight w:val="382"/>
        </w:trPr>
        <w:tc>
          <w:tcPr>
            <w:tcW w:w="1205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4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7D2973">
              <w:rPr>
                <w:rFonts w:ascii="Times New Roman" w:hAnsi="Times New Roman" w:cs="Times New Roman"/>
                <w:b/>
                <w:spacing w:val="-5"/>
                <w:sz w:val="24"/>
              </w:rPr>
              <w:t>п/п</w:t>
            </w:r>
          </w:p>
        </w:tc>
        <w:tc>
          <w:tcPr>
            <w:tcW w:w="4230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40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608" w:type="dxa"/>
            <w:gridSpan w:val="3"/>
          </w:tcPr>
          <w:p w:rsidR="009930D7" w:rsidRPr="007D2973" w:rsidRDefault="009930D7" w:rsidP="00351C25">
            <w:pPr>
              <w:pStyle w:val="TableParagraph"/>
              <w:spacing w:before="52"/>
              <w:ind w:left="104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89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9" w:line="276" w:lineRule="auto"/>
              <w:ind w:left="238" w:right="226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3490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9" w:line="276" w:lineRule="auto"/>
              <w:ind w:left="240" w:right="44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Электронные цифровые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9930D7" w:rsidRPr="007D2973" w:rsidTr="00351C25">
        <w:trPr>
          <w:trHeight w:val="1385"/>
        </w:trPr>
        <w:tc>
          <w:tcPr>
            <w:tcW w:w="1205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3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40" w:right="128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Контроль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9" w:right="221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ские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189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1381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Технологии, профессии и производства. Повторение и обобщение пройденного во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Втором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классе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40" w:right="9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5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27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https://m.edsoo.ru/713ab6b7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5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28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https://m.edsoo.ru/89c519cc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Компьютер–твой помощник. Запоминающие устройства – носители информации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7" w:line="273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29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https://m.edsoo.ru/067b4226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215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Работа с текстовой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программой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5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0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https://m.edsoo.ru/140524a8</w:t>
              </w:r>
            </w:hyperlink>
          </w:p>
        </w:tc>
      </w:tr>
      <w:tr w:rsidR="009930D7" w:rsidRPr="007D2973" w:rsidTr="00351C25">
        <w:trPr>
          <w:trHeight w:val="1048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Как работает скульптор. Скульптуры разных времен и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народов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4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1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https://m.edsoo.ru/1d0065f8</w:t>
              </w:r>
            </w:hyperlink>
          </w:p>
        </w:tc>
      </w:tr>
      <w:tr w:rsidR="009930D7" w:rsidRPr="007D2973" w:rsidTr="00351C25">
        <w:trPr>
          <w:trHeight w:val="717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6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2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https://m.edsoo.ru/f5d9725c</w:t>
              </w:r>
            </w:hyperlink>
          </w:p>
        </w:tc>
      </w:tr>
      <w:tr w:rsidR="009930D7" w:rsidRPr="007D2973" w:rsidTr="00351C25">
        <w:trPr>
          <w:trHeight w:val="1049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 w:right="9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Как работает художник- декоратор. Материалы художника, художественные технологии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1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3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3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https://m.edsoo.ru/589b0115</w:t>
              </w:r>
            </w:hyperlink>
          </w:p>
        </w:tc>
      </w:tr>
    </w:tbl>
    <w:p w:rsidR="009930D7" w:rsidRPr="007D2973" w:rsidRDefault="009930D7" w:rsidP="009930D7">
      <w:pPr>
        <w:pStyle w:val="TableParagraph"/>
        <w:spacing w:line="276" w:lineRule="auto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4230"/>
        <w:gridCol w:w="1366"/>
        <w:gridCol w:w="1573"/>
        <w:gridCol w:w="1669"/>
        <w:gridCol w:w="1189"/>
        <w:gridCol w:w="3490"/>
      </w:tblGrid>
      <w:tr w:rsidR="009930D7" w:rsidRPr="007D2973" w:rsidTr="00351C25">
        <w:trPr>
          <w:trHeight w:val="1051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11" w:line="330" w:lineRule="atLeast"/>
              <w:ind w:left="240" w:right="9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Свойства креповой бумаги. Способы получения объемных </w:t>
            </w:r>
            <w:r w:rsidRPr="007D2973">
              <w:rPr>
                <w:rFonts w:ascii="Times New Roman" w:hAnsi="Times New Roman" w:cs="Times New Roman"/>
                <w:spacing w:val="-4"/>
                <w:sz w:val="24"/>
              </w:rPr>
              <w:t>форм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7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4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https://m.edsoo.ru/1a92e981</w:t>
              </w:r>
            </w:hyperlink>
          </w:p>
        </w:tc>
      </w:tr>
      <w:tr w:rsidR="009930D7" w:rsidRPr="007D2973" w:rsidTr="00351C25">
        <w:trPr>
          <w:trHeight w:val="1382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1" w:line="276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Способы получения объемных рельефных форм и изображений Фольга. Технология обработки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фольги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5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https://m.edsoo.ru/302e0704</w:t>
              </w:r>
            </w:hyperlink>
          </w:p>
        </w:tc>
      </w:tr>
      <w:tr w:rsidR="009930D7" w:rsidRPr="007D2973" w:rsidTr="00351C25">
        <w:trPr>
          <w:trHeight w:val="1048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0" w:line="273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Архитектура и строительство. Гофрокартон. Его строение</w:t>
            </w:r>
          </w:p>
          <w:p w:rsidR="009930D7" w:rsidRPr="007D2973" w:rsidRDefault="009930D7" w:rsidP="00351C25">
            <w:pPr>
              <w:pStyle w:val="TableParagraph"/>
              <w:spacing w:before="4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свойства, сферы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 xml:space="preserve"> использования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5" w:line="273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6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https://m.edsoo.ru/c2e5fd16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5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7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https://m.edsoo.ru/8302f69b</w:t>
              </w:r>
            </w:hyperlink>
          </w:p>
        </w:tc>
      </w:tr>
      <w:tr w:rsidR="009930D7" w:rsidRPr="007D2973" w:rsidTr="00351C25">
        <w:trPr>
          <w:trHeight w:val="1048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49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Развертка коробки с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крышкой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49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Оклеивание деталей коробки с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крышкой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8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https://m.edsoo.ru/63a3f74d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40" w:right="100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сложных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разверток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39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https://m.edsoo.ru/19caeea5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40" w:right="100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сложных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разверток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0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https://m.edsoo.ru/a41333b7</w:t>
              </w:r>
            </w:hyperlink>
          </w:p>
        </w:tc>
      </w:tr>
      <w:tr w:rsidR="009930D7" w:rsidRPr="007D2973" w:rsidTr="00351C25">
        <w:trPr>
          <w:trHeight w:val="1382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0" w:line="276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Строчка косого стежка(крестик, стебельчатая). Узелковое закрепление нитки на ткани.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Изготовление швейного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изделия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1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https://m.edsoo.ru/5c174679</w:t>
              </w:r>
            </w:hyperlink>
          </w:p>
        </w:tc>
      </w:tr>
      <w:tr w:rsidR="009930D7" w:rsidRPr="007D2973" w:rsidTr="00351C25">
        <w:trPr>
          <w:trHeight w:val="383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49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Строчка косого стежка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(крестик,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49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49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Бибилиотека</w:t>
            </w: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 xml:space="preserve"> ЦОК</w:t>
            </w: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4230"/>
        <w:gridCol w:w="1366"/>
        <w:gridCol w:w="1573"/>
        <w:gridCol w:w="1669"/>
        <w:gridCol w:w="1189"/>
        <w:gridCol w:w="3490"/>
      </w:tblGrid>
      <w:tr w:rsidR="009930D7" w:rsidRPr="007D2973" w:rsidTr="00351C25">
        <w:trPr>
          <w:trHeight w:val="104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6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стебельчатая). Узелковое закрепление нитки на ткани. Изготовление швейного изделия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262EE7" w:rsidP="00351C25">
            <w:pPr>
              <w:pStyle w:val="TableParagraph"/>
              <w:spacing w:before="47"/>
              <w:ind w:left="240"/>
              <w:rPr>
                <w:rFonts w:ascii="Times New Roman" w:hAnsi="Times New Roman" w:cs="Times New Roman"/>
                <w:sz w:val="24"/>
              </w:rPr>
            </w:pPr>
            <w:hyperlink r:id="rId42">
              <w:r w:rsidR="009930D7"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https://m.edsoo.ru/8c98d179</w:t>
              </w:r>
            </w:hyperlink>
          </w:p>
        </w:tc>
      </w:tr>
      <w:tr w:rsidR="009930D7" w:rsidRPr="007D2973" w:rsidTr="00351C25">
        <w:trPr>
          <w:trHeight w:val="1382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 w:right="9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Строчка петельного стежка и ее варианты. Изготовление многодетального швейного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изделия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3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https://m.edsoo.ru/b3c19427</w:t>
              </w:r>
            </w:hyperlink>
          </w:p>
        </w:tc>
      </w:tr>
      <w:tr w:rsidR="009930D7" w:rsidRPr="007D2973" w:rsidTr="00351C25">
        <w:trPr>
          <w:trHeight w:val="1382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57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40" w:right="9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Строчка петельного стежка и ее варианты. Изготовление многодетального швейного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изделия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57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4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https://m.edsoo.ru/f94dc1a1</w:t>
              </w:r>
            </w:hyperlink>
          </w:p>
        </w:tc>
      </w:tr>
      <w:tr w:rsidR="009930D7" w:rsidRPr="007D2973" w:rsidTr="00351C25">
        <w:trPr>
          <w:trHeight w:val="1715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Пришивание пуговиц. Ремонт одежды. Конструирование и изготовление изделия (из нетканого полотна) с отделкой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пуговицей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5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https://m.edsoo.ru/430736bb</w:t>
              </w:r>
            </w:hyperlink>
          </w:p>
        </w:tc>
      </w:tr>
      <w:tr w:rsidR="009930D7" w:rsidRPr="007D2973" w:rsidTr="00351C25">
        <w:trPr>
          <w:trHeight w:val="1383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Проект. Коллективное дидактическое пособие для обучения счету(с застежками на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пуговицы)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4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6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https://m.edsoo.ru/3ad2a050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0" w:line="273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История швейной машины. Способ изготовления изделий из тонкого</w:t>
            </w:r>
          </w:p>
          <w:p w:rsidR="009930D7" w:rsidRPr="007D2973" w:rsidRDefault="009930D7" w:rsidP="00351C25">
            <w:pPr>
              <w:pStyle w:val="TableParagraph"/>
              <w:spacing w:before="5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трикотажа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стяжкой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6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7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https://m.edsoo.ru/d76e609c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Пришивание бусины на швейное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изделие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8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https://m.edsoo.ru/7ff3b68a</w:t>
              </w:r>
            </w:hyperlink>
          </w:p>
        </w:tc>
      </w:tr>
    </w:tbl>
    <w:p w:rsidR="009930D7" w:rsidRPr="007D2973" w:rsidRDefault="009930D7" w:rsidP="009930D7">
      <w:pPr>
        <w:pStyle w:val="TableParagraph"/>
        <w:spacing w:line="330" w:lineRule="atLeast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4230"/>
        <w:gridCol w:w="1366"/>
        <w:gridCol w:w="1573"/>
        <w:gridCol w:w="1669"/>
        <w:gridCol w:w="1189"/>
        <w:gridCol w:w="3490"/>
      </w:tblGrid>
      <w:tr w:rsidR="009930D7" w:rsidRPr="007D2973" w:rsidTr="00351C25">
        <w:trPr>
          <w:trHeight w:val="718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11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Пришивание бусины на швейное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изделие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7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11" w:line="330" w:lineRule="atLeast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49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https://m.edsoo.ru/c9d99bec</w:t>
              </w:r>
            </w:hyperlink>
          </w:p>
        </w:tc>
      </w:tr>
      <w:tr w:rsidR="009930D7" w:rsidRPr="007D2973" w:rsidTr="00351C25">
        <w:trPr>
          <w:trHeight w:val="1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0" w:line="276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направленности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 w:line="273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50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https://m.edsoo.ru/f4472846</w:t>
              </w:r>
            </w:hyperlink>
          </w:p>
        </w:tc>
      </w:tr>
      <w:tr w:rsidR="009930D7" w:rsidRPr="007D2973" w:rsidTr="00351C25">
        <w:trPr>
          <w:trHeight w:val="1715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0" w:line="276" w:lineRule="auto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 моделей с подвижным и неподвижным соединением издеталей набора конструктора или из разных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материалов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715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40" w:right="16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Простые механизмы. Рычаг. Конструирование моделей качелей из деталей наборов конструктора или из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разных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материалов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2049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0" w:line="276" w:lineRule="auto"/>
              <w:ind w:left="240" w:right="16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</w:t>
            </w:r>
          </w:p>
          <w:p w:rsidR="009930D7" w:rsidRPr="007D2973" w:rsidRDefault="009930D7" w:rsidP="00351C25">
            <w:pPr>
              <w:pStyle w:val="TableParagraph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материалов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50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50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модели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робота</w:t>
            </w:r>
          </w:p>
          <w:p w:rsidR="009930D7" w:rsidRPr="007D2973" w:rsidRDefault="009930D7" w:rsidP="00351C25">
            <w:pPr>
              <w:pStyle w:val="TableParagraph"/>
              <w:spacing w:before="4" w:line="330" w:lineRule="atLeast"/>
              <w:ind w:left="240" w:right="9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 деталей набора конструктора или из разных материалов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spacing w:before="216" w:line="276" w:lineRule="auto"/>
              <w:ind w:left="240" w:right="4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Бибилиотека ЦОК </w:t>
            </w:r>
            <w:hyperlink r:id="rId51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https://m.edsoo.ru/9cad9a08</w:t>
              </w:r>
            </w:hyperlink>
          </w:p>
        </w:tc>
      </w:tr>
      <w:tr w:rsidR="009930D7" w:rsidRPr="007D2973" w:rsidTr="00351C25">
        <w:trPr>
          <w:trHeight w:val="1049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 модели транспортного робота из деталей набора конструктора или из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504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4230"/>
        <w:gridCol w:w="1366"/>
        <w:gridCol w:w="1573"/>
        <w:gridCol w:w="1669"/>
        <w:gridCol w:w="1189"/>
        <w:gridCol w:w="3490"/>
      </w:tblGrid>
      <w:tr w:rsidR="009930D7" w:rsidRPr="007D2973" w:rsidTr="00351C25">
        <w:trPr>
          <w:trHeight w:val="380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47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разных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материалов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205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4230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4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215"/>
              <w:ind w:left="718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spacing w:before="215"/>
              <w:ind w:right="608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9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6"/>
        </w:trPr>
        <w:tc>
          <w:tcPr>
            <w:tcW w:w="5435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9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ОБЩЕЕ КОЛИЧЕСТВО ЧАСОВ ПО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366" w:type="dxa"/>
          </w:tcPr>
          <w:p w:rsidR="009930D7" w:rsidRPr="007D2973" w:rsidRDefault="009930D7" w:rsidP="00351C25">
            <w:pPr>
              <w:pStyle w:val="TableParagraph"/>
              <w:spacing w:before="149"/>
              <w:ind w:left="65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573" w:type="dxa"/>
          </w:tcPr>
          <w:p w:rsidR="009930D7" w:rsidRPr="007D2973" w:rsidRDefault="009930D7" w:rsidP="00351C25">
            <w:pPr>
              <w:pStyle w:val="TableParagraph"/>
              <w:spacing w:before="149"/>
              <w:ind w:right="608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69" w:type="dxa"/>
          </w:tcPr>
          <w:p w:rsidR="009930D7" w:rsidRPr="007D2973" w:rsidRDefault="009930D7" w:rsidP="00351C25">
            <w:pPr>
              <w:pStyle w:val="TableParagraph"/>
              <w:spacing w:before="149"/>
              <w:ind w:left="209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679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5"/>
        <w:numPr>
          <w:ilvl w:val="0"/>
          <w:numId w:val="2"/>
        </w:numPr>
        <w:tabs>
          <w:tab w:val="left" w:pos="370"/>
        </w:tabs>
        <w:spacing w:before="79" w:after="42"/>
        <w:ind w:left="370" w:hanging="223"/>
        <w:jc w:val="center"/>
        <w:rPr>
          <w:b/>
          <w:sz w:val="24"/>
        </w:rPr>
      </w:pPr>
      <w:r w:rsidRPr="007D2973">
        <w:rPr>
          <w:b/>
          <w:spacing w:val="-2"/>
          <w:sz w:val="24"/>
        </w:rPr>
        <w:lastRenderedPageBreak/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93"/>
      </w:tblGrid>
      <w:tr w:rsidR="009930D7" w:rsidRPr="007D2973" w:rsidTr="00351C25">
        <w:trPr>
          <w:trHeight w:val="383"/>
        </w:trPr>
        <w:tc>
          <w:tcPr>
            <w:tcW w:w="1150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125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3" w:lineRule="auto"/>
              <w:ind w:left="242" w:right="441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39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урока</w:t>
            </w:r>
          </w:p>
        </w:tc>
        <w:tc>
          <w:tcPr>
            <w:tcW w:w="4538" w:type="dxa"/>
            <w:gridSpan w:val="3"/>
          </w:tcPr>
          <w:p w:rsidR="009930D7" w:rsidRPr="007D2973" w:rsidRDefault="009930D7" w:rsidP="00351C25">
            <w:pPr>
              <w:pStyle w:val="TableParagraph"/>
              <w:spacing w:before="53"/>
              <w:ind w:left="102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>Количество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72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7" w:line="276" w:lineRule="auto"/>
              <w:ind w:left="234" w:right="207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Дата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изуче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>ния</w:t>
            </w:r>
          </w:p>
        </w:tc>
        <w:tc>
          <w:tcPr>
            <w:tcW w:w="3493" w:type="dxa"/>
            <w:vMerge w:val="restart"/>
          </w:tcPr>
          <w:p w:rsidR="009930D7" w:rsidRPr="007D2973" w:rsidRDefault="009930D7" w:rsidP="00351C25">
            <w:pPr>
              <w:pStyle w:val="TableParagraph"/>
              <w:spacing w:before="247" w:line="276" w:lineRule="auto"/>
              <w:ind w:left="234" w:right="174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z w:val="24"/>
              </w:rPr>
              <w:t xml:space="preserve">Электронные цифровые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9930D7" w:rsidRPr="007D2973" w:rsidTr="00351C25">
        <w:trPr>
          <w:trHeight w:val="1385"/>
        </w:trPr>
        <w:tc>
          <w:tcPr>
            <w:tcW w:w="1150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87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236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Всего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7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Контроль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ные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spacing w:before="53" w:line="276" w:lineRule="auto"/>
              <w:ind w:left="236" w:right="205"/>
              <w:rPr>
                <w:rFonts w:ascii="Times New Roman" w:hAnsi="Times New Roman" w:cs="Times New Roman"/>
                <w:b/>
                <w:sz w:val="24"/>
              </w:rPr>
            </w:pP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Практиче </w:t>
            </w:r>
            <w:r w:rsidRPr="007D2973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ские </w:t>
            </w:r>
            <w:r w:rsidRPr="007D2973">
              <w:rPr>
                <w:rFonts w:ascii="Times New Roman" w:hAnsi="Times New Roman" w:cs="Times New Roman"/>
                <w:b/>
                <w:spacing w:val="-2"/>
                <w:sz w:val="24"/>
              </w:rPr>
              <w:t>работы</w:t>
            </w:r>
          </w:p>
        </w:tc>
        <w:tc>
          <w:tcPr>
            <w:tcW w:w="1172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93" w:type="dxa"/>
            <w:vMerge/>
            <w:tcBorders>
              <w:top w:val="nil"/>
            </w:tcBorders>
          </w:tcPr>
          <w:p w:rsidR="009930D7" w:rsidRPr="007D2973" w:rsidRDefault="009930D7" w:rsidP="00351C2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0" w:line="273" w:lineRule="auto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Повторениеизученногов3классе. Современные синтетические</w:t>
            </w:r>
          </w:p>
          <w:p w:rsidR="009930D7" w:rsidRPr="007D2973" w:rsidRDefault="009930D7" w:rsidP="00351C25">
            <w:pPr>
              <w:pStyle w:val="TableParagraph"/>
              <w:spacing w:before="4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материалы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5" w:line="273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52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https://m.edsoo.ru/ec351bda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Современные производства и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профессии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Информация. Сеть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Интернет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9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7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Графический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редактор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7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Робототехника. Виды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роботов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9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50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0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робота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50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 w:right="1213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53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https://m.edsoo.ru/a74007cd</w:t>
              </w:r>
            </w:hyperlink>
          </w:p>
        </w:tc>
      </w:tr>
      <w:tr w:rsidR="009930D7" w:rsidRPr="007D2973" w:rsidTr="00351C25">
        <w:trPr>
          <w:trHeight w:val="382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8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8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Программирование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робота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8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Испытания и презентация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робота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9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71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 w:right="108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сложной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открытки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54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https://m.edsoo.ru/e2322cd2</w:t>
              </w:r>
            </w:hyperlink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8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8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объемного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8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48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Библиотека</w:t>
            </w: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ЦОК</w:t>
            </w: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112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93"/>
      </w:tblGrid>
      <w:tr w:rsidR="009930D7" w:rsidRPr="007D2973" w:rsidTr="00351C25">
        <w:trPr>
          <w:trHeight w:val="380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7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изделия военной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тематики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262EE7" w:rsidP="00351C25">
            <w:pPr>
              <w:pStyle w:val="TableParagraph"/>
              <w:spacing w:before="47"/>
              <w:ind w:left="234"/>
              <w:rPr>
                <w:rFonts w:ascii="Times New Roman" w:hAnsi="Times New Roman" w:cs="Times New Roman"/>
                <w:sz w:val="24"/>
              </w:rPr>
            </w:pPr>
            <w:hyperlink r:id="rId55">
              <w:r w:rsidR="009930D7"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https://m.edsoo.ru/11599dcf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0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объемного</w:t>
            </w:r>
          </w:p>
          <w:p w:rsidR="009930D7" w:rsidRPr="007D2973" w:rsidRDefault="009930D7" w:rsidP="00351C25">
            <w:pPr>
              <w:pStyle w:val="TableParagraph"/>
              <w:spacing w:before="3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изделия–подарок женщине,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девочке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5"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56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https://m.edsoo.ru/9976e9e2</w:t>
              </w:r>
            </w:hyperlink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4"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57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https://m.edsoo.ru/341c8aaf</w:t>
              </w:r>
            </w:hyperlink>
          </w:p>
        </w:tc>
      </w:tr>
      <w:tr w:rsidR="009930D7" w:rsidRPr="007D2973" w:rsidTr="00351C25">
        <w:trPr>
          <w:trHeight w:val="71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5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5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58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https://m.edsoo.ru/ceccf420</w:t>
              </w:r>
            </w:hyperlink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121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7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59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https://m.edsoo.ru/52a8a4f9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9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0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https://m.edsoo.ru/c3d5b73e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9" w:right="19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Природные мотивы в декоре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интерьера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7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1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https://m.edsoo.ru/d4ef9152</w:t>
              </w:r>
            </w:hyperlink>
          </w:p>
        </w:tc>
      </w:tr>
      <w:tr w:rsidR="009930D7" w:rsidRPr="007D2973" w:rsidTr="00351C25">
        <w:trPr>
          <w:trHeight w:val="1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39" w:right="19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 и моделирование изделий из различных материалов.</w:t>
            </w:r>
          </w:p>
          <w:p w:rsidR="009930D7" w:rsidRPr="007D2973" w:rsidRDefault="009930D7" w:rsidP="00351C25">
            <w:pPr>
              <w:pStyle w:val="TableParagraph"/>
              <w:spacing w:before="1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Подвижное соединение деталей </w:t>
            </w: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на</w:t>
            </w:r>
          </w:p>
          <w:p w:rsidR="009930D7" w:rsidRPr="007D2973" w:rsidRDefault="009930D7" w:rsidP="00351C25">
            <w:pPr>
              <w:pStyle w:val="TableParagraph"/>
              <w:spacing w:before="42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проволоку(толстую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нитку)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58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2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https://m.edsoo.ru/d51dd163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3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https://m.edsoo.ru/90a79dd6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0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Технология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обработки</w:t>
            </w:r>
          </w:p>
          <w:p w:rsidR="009930D7" w:rsidRPr="007D2973" w:rsidRDefault="009930D7" w:rsidP="00351C25">
            <w:pPr>
              <w:pStyle w:val="TableParagraph"/>
              <w:spacing w:before="3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полимерных материалов(на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выбор)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5"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4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https://m.edsoo.ru/0af65b52</w:t>
              </w:r>
            </w:hyperlink>
          </w:p>
        </w:tc>
      </w:tr>
      <w:tr w:rsidR="009930D7" w:rsidRPr="007D2973" w:rsidTr="00351C25">
        <w:trPr>
          <w:trHeight w:val="715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4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4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5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https://m.edsoo.ru/6929ee2c</w:t>
              </w:r>
            </w:hyperlink>
          </w:p>
        </w:tc>
      </w:tr>
      <w:tr w:rsidR="009930D7" w:rsidRPr="007D2973" w:rsidTr="00351C25">
        <w:trPr>
          <w:trHeight w:val="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49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Конструирование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объемных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49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49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Библиотека</w:t>
            </w: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ЦОК</w:t>
            </w: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93"/>
      </w:tblGrid>
      <w:tr w:rsidR="009930D7" w:rsidRPr="007D2973" w:rsidTr="00351C25">
        <w:trPr>
          <w:trHeight w:val="104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7" w:line="276" w:lineRule="auto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геометрических конструкций из разных материалов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262EE7" w:rsidP="00351C25">
            <w:pPr>
              <w:pStyle w:val="TableParagraph"/>
              <w:spacing w:before="47"/>
              <w:ind w:left="234"/>
              <w:rPr>
                <w:rFonts w:ascii="Times New Roman" w:hAnsi="Times New Roman" w:cs="Times New Roman"/>
                <w:sz w:val="24"/>
              </w:rPr>
            </w:pPr>
            <w:hyperlink r:id="rId66">
              <w:r w:rsidR="009930D7"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https://m.edsoo.ru/26725911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216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Синтетические ткани, их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свойства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7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https://m.edsoo.ru/ea8eeadb</w:t>
              </w:r>
            </w:hyperlink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Мода, одежда и ткани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разных</w:t>
            </w:r>
          </w:p>
          <w:p w:rsidR="009930D7" w:rsidRPr="007D2973" w:rsidRDefault="009930D7" w:rsidP="00351C25">
            <w:pPr>
              <w:pStyle w:val="TableParagraph"/>
              <w:spacing w:before="3" w:line="330" w:lineRule="atLeast"/>
              <w:ind w:left="239" w:right="5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времен. Ткани натурального и искусственного происхождения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4"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8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https://m.edsoo.ru/f05deee5</w:t>
              </w:r>
            </w:hyperlink>
          </w:p>
        </w:tc>
      </w:tr>
      <w:tr w:rsidR="009930D7" w:rsidRPr="007D2973" w:rsidTr="00351C25">
        <w:trPr>
          <w:trHeight w:val="716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9" w:right="19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69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https://m.edsoo.ru/6888977</w:t>
              </w:r>
            </w:hyperlink>
          </w:p>
        </w:tc>
      </w:tr>
      <w:tr w:rsidR="009930D7" w:rsidRPr="007D2973" w:rsidTr="00351C25">
        <w:trPr>
          <w:trHeight w:val="1383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9" w:line="276" w:lineRule="auto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Одежда народов России. Составные части костюмов и платьев, их конструктивные и</w:t>
            </w:r>
          </w:p>
          <w:p w:rsidR="009930D7" w:rsidRPr="007D2973" w:rsidRDefault="009930D7" w:rsidP="00351C25">
            <w:pPr>
              <w:pStyle w:val="TableParagraph"/>
              <w:spacing w:line="289" w:lineRule="exac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декоративные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особенности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59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4"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70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https://m.edsoo.ru/a75d3c7f</w:t>
              </w:r>
            </w:hyperlink>
          </w:p>
        </w:tc>
      </w:tr>
      <w:tr w:rsidR="009930D7" w:rsidRPr="007D2973" w:rsidTr="00351C25">
        <w:trPr>
          <w:trHeight w:val="1050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50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Строчка крестообразного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стежка.</w:t>
            </w:r>
          </w:p>
          <w:p w:rsidR="009930D7" w:rsidRPr="007D2973" w:rsidRDefault="009930D7" w:rsidP="00351C25">
            <w:pPr>
              <w:pStyle w:val="TableParagraph"/>
              <w:spacing w:before="4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Строчка петлеобразного стежка. Аксессуары в одежде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1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spacing w:before="1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6"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71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https://m.edsoo.ru/dccd97ad</w:t>
              </w:r>
            </w:hyperlink>
          </w:p>
        </w:tc>
      </w:tr>
      <w:tr w:rsidR="009930D7" w:rsidRPr="007D2973" w:rsidTr="00351C25">
        <w:trPr>
          <w:trHeight w:val="104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8" w:line="330" w:lineRule="atLeast"/>
              <w:ind w:left="239" w:right="200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Конструкция«пружина»из полос картона или металлических деталей наборов конструктора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0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spacing w:before="214" w:line="276" w:lineRule="auto"/>
              <w:ind w:left="234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Библиотека ЦОК </w:t>
            </w:r>
            <w:hyperlink r:id="rId72">
              <w:r w:rsidRPr="007D2973">
                <w:rPr>
                  <w:rFonts w:ascii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https://m.edsoo.ru/23d6c953</w:t>
              </w:r>
            </w:hyperlink>
          </w:p>
        </w:tc>
      </w:tr>
      <w:tr w:rsidR="009930D7" w:rsidRPr="007D2973" w:rsidTr="00351C25">
        <w:trPr>
          <w:trHeight w:val="717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6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0" w:line="330" w:lineRule="atLeast"/>
              <w:ind w:left="239" w:right="19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Конструкции с ножничным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механизмом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6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1049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48" w:line="276" w:lineRule="auto"/>
              <w:ind w:left="239" w:right="19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 xml:space="preserve">Конструкция с рычажным 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механизмом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92"/>
              <w:rPr>
                <w:rFonts w:ascii="Times New Roman" w:hAnsi="Times New Roman" w:cs="Times New Roman"/>
                <w:b/>
                <w:sz w:val="24"/>
              </w:rPr>
            </w:pPr>
          </w:p>
          <w:p w:rsidR="009930D7" w:rsidRPr="007D2973" w:rsidRDefault="009930D7" w:rsidP="00351C25">
            <w:pPr>
              <w:pStyle w:val="TableParagraph"/>
              <w:ind w:right="492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Pr="007D2973" w:rsidRDefault="009930D7" w:rsidP="009930D7">
      <w:pPr>
        <w:pStyle w:val="a3"/>
        <w:ind w:left="0" w:firstLine="0"/>
        <w:jc w:val="left"/>
        <w:rPr>
          <w:rFonts w:ascii="Times New Roman" w:hAnsi="Times New Roman" w:cs="Times New Roman"/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336"/>
        <w:gridCol w:w="1552"/>
        <w:gridCol w:w="1650"/>
        <w:gridCol w:w="1172"/>
        <w:gridCol w:w="3493"/>
      </w:tblGrid>
      <w:tr w:rsidR="009930D7" w:rsidRPr="007D2973" w:rsidTr="00351C25">
        <w:trPr>
          <w:trHeight w:val="718"/>
        </w:trPr>
        <w:tc>
          <w:tcPr>
            <w:tcW w:w="1150" w:type="dxa"/>
          </w:tcPr>
          <w:p w:rsidR="009930D7" w:rsidRPr="007D2973" w:rsidRDefault="009930D7" w:rsidP="00351C25">
            <w:pPr>
              <w:pStyle w:val="TableParagraph"/>
              <w:spacing w:before="217"/>
              <w:ind w:left="105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4287" w:type="dxa"/>
          </w:tcPr>
          <w:p w:rsidR="009930D7" w:rsidRPr="007D2973" w:rsidRDefault="009930D7" w:rsidP="00351C25">
            <w:pPr>
              <w:pStyle w:val="TableParagraph"/>
              <w:spacing w:before="11" w:line="330" w:lineRule="atLeast"/>
              <w:ind w:left="239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Подготовка портфолио. Проверочная работа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217"/>
              <w:ind w:left="207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217"/>
              <w:ind w:right="600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2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93" w:type="dxa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30D7" w:rsidRPr="007D2973" w:rsidTr="00351C25">
        <w:trPr>
          <w:trHeight w:val="585"/>
        </w:trPr>
        <w:tc>
          <w:tcPr>
            <w:tcW w:w="5437" w:type="dxa"/>
            <w:gridSpan w:val="2"/>
          </w:tcPr>
          <w:p w:rsidR="009930D7" w:rsidRPr="007D2973" w:rsidRDefault="009930D7" w:rsidP="00351C25">
            <w:pPr>
              <w:pStyle w:val="TableParagraph"/>
              <w:spacing w:before="148"/>
              <w:ind w:left="242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z w:val="24"/>
              </w:rPr>
              <w:t>ОБЩЕЕКОЛИЧЕСТВОЧАСОВПО</w:t>
            </w:r>
            <w:r w:rsidRPr="007D2973">
              <w:rPr>
                <w:rFonts w:ascii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1336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7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552" w:type="dxa"/>
          </w:tcPr>
          <w:p w:rsidR="009930D7" w:rsidRPr="007D2973" w:rsidRDefault="009930D7" w:rsidP="00351C25">
            <w:pPr>
              <w:pStyle w:val="TableParagraph"/>
              <w:spacing w:before="148"/>
              <w:ind w:right="600"/>
              <w:jc w:val="right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650" w:type="dxa"/>
          </w:tcPr>
          <w:p w:rsidR="009930D7" w:rsidRPr="007D2973" w:rsidRDefault="009930D7" w:rsidP="00351C25">
            <w:pPr>
              <w:pStyle w:val="TableParagraph"/>
              <w:spacing w:before="148"/>
              <w:ind w:left="201"/>
              <w:jc w:val="center"/>
              <w:rPr>
                <w:rFonts w:ascii="Times New Roman" w:hAnsi="Times New Roman" w:cs="Times New Roman"/>
                <w:sz w:val="24"/>
              </w:rPr>
            </w:pPr>
            <w:r w:rsidRPr="007D2973">
              <w:rPr>
                <w:rFonts w:ascii="Times New Roman" w:hAnsi="Times New Roman" w:cs="Times New Roman"/>
                <w:spacing w:val="-10"/>
                <w:sz w:val="24"/>
              </w:rPr>
              <w:t>0</w:t>
            </w:r>
          </w:p>
        </w:tc>
        <w:tc>
          <w:tcPr>
            <w:tcW w:w="4665" w:type="dxa"/>
            <w:gridSpan w:val="2"/>
          </w:tcPr>
          <w:p w:rsidR="009930D7" w:rsidRPr="007D2973" w:rsidRDefault="009930D7" w:rsidP="00351C2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30D7" w:rsidRPr="007D2973" w:rsidRDefault="009930D7" w:rsidP="009930D7">
      <w:pPr>
        <w:pStyle w:val="TableParagraph"/>
        <w:rPr>
          <w:rFonts w:ascii="Times New Roman" w:hAnsi="Times New Roman" w:cs="Times New Roman"/>
          <w:sz w:val="24"/>
        </w:rPr>
        <w:sectPr w:rsidR="009930D7" w:rsidRPr="007D2973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9930D7" w:rsidRDefault="009930D7" w:rsidP="009930D7">
      <w:pPr>
        <w:spacing w:before="89" w:line="276" w:lineRule="auto"/>
        <w:ind w:left="1679" w:hanging="1241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lastRenderedPageBreak/>
        <w:t>УЧЕБНО-МЕТОДИЧЕСКОЕ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ОБЕСПЕЧЕНИЕ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ОБРАЗОВАТЕЛЬНОГО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 xml:space="preserve">ПРОЦЕССА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9930D7" w:rsidRPr="007D2973" w:rsidRDefault="009930D7" w:rsidP="009930D7">
      <w:pPr>
        <w:spacing w:before="89" w:line="276" w:lineRule="auto"/>
        <w:ind w:left="1679" w:hanging="1241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>ОБЯЗАТЕЛЬНЫЕ УЧЕБНЫЕ МАТЕРИАЛЫ ДЛЯ УЧЕНИКА</w:t>
      </w:r>
    </w:p>
    <w:p w:rsidR="009930D7" w:rsidRPr="007D2973" w:rsidRDefault="009930D7" w:rsidP="009930D7">
      <w:pPr>
        <w:pStyle w:val="a5"/>
        <w:numPr>
          <w:ilvl w:val="0"/>
          <w:numId w:val="1"/>
        </w:numPr>
        <w:tabs>
          <w:tab w:val="left" w:pos="299"/>
        </w:tabs>
        <w:spacing w:before="245"/>
        <w:ind w:left="299" w:hanging="276"/>
        <w:rPr>
          <w:sz w:val="24"/>
        </w:rPr>
      </w:pPr>
      <w:r w:rsidRPr="007D2973">
        <w:rPr>
          <w:sz w:val="24"/>
        </w:rPr>
        <w:t>Технология,1класс/ЛутцеваЕ.А.Зуева</w:t>
      </w:r>
      <w:r w:rsidRPr="007D2973">
        <w:rPr>
          <w:spacing w:val="-4"/>
          <w:sz w:val="24"/>
        </w:rPr>
        <w:t>Т.П.</w:t>
      </w:r>
    </w:p>
    <w:p w:rsidR="009930D7" w:rsidRPr="007D2973" w:rsidRDefault="009930D7" w:rsidP="009930D7">
      <w:pPr>
        <w:pStyle w:val="a5"/>
        <w:numPr>
          <w:ilvl w:val="0"/>
          <w:numId w:val="1"/>
        </w:numPr>
        <w:tabs>
          <w:tab w:val="left" w:pos="299"/>
        </w:tabs>
        <w:spacing w:before="42"/>
        <w:ind w:left="299" w:hanging="276"/>
        <w:rPr>
          <w:sz w:val="24"/>
        </w:rPr>
      </w:pPr>
      <w:r w:rsidRPr="007D2973">
        <w:rPr>
          <w:sz w:val="24"/>
        </w:rPr>
        <w:t>Технология,2класс/ЛутцеваЕ.А.Зуева</w:t>
      </w:r>
      <w:r w:rsidRPr="007D2973">
        <w:rPr>
          <w:spacing w:val="-4"/>
          <w:sz w:val="24"/>
        </w:rPr>
        <w:t>Т.П.</w:t>
      </w:r>
    </w:p>
    <w:p w:rsidR="009930D7" w:rsidRPr="007D2973" w:rsidRDefault="009930D7" w:rsidP="009930D7">
      <w:pPr>
        <w:pStyle w:val="a5"/>
        <w:numPr>
          <w:ilvl w:val="0"/>
          <w:numId w:val="1"/>
        </w:numPr>
        <w:tabs>
          <w:tab w:val="left" w:pos="299"/>
        </w:tabs>
        <w:spacing w:before="42"/>
        <w:ind w:left="299" w:hanging="276"/>
        <w:rPr>
          <w:sz w:val="24"/>
        </w:rPr>
      </w:pPr>
      <w:r w:rsidRPr="007D2973">
        <w:rPr>
          <w:sz w:val="24"/>
        </w:rPr>
        <w:t>Технология,3класс/ЛутцеваЕ.А.Зуева</w:t>
      </w:r>
      <w:r w:rsidRPr="007D2973">
        <w:rPr>
          <w:spacing w:val="-4"/>
          <w:sz w:val="24"/>
        </w:rPr>
        <w:t>Т.П.</w:t>
      </w:r>
    </w:p>
    <w:p w:rsidR="009930D7" w:rsidRPr="007D2973" w:rsidRDefault="009930D7" w:rsidP="009930D7">
      <w:pPr>
        <w:pStyle w:val="a5"/>
        <w:numPr>
          <w:ilvl w:val="0"/>
          <w:numId w:val="1"/>
        </w:numPr>
        <w:tabs>
          <w:tab w:val="left" w:pos="299"/>
        </w:tabs>
        <w:spacing w:before="41"/>
        <w:ind w:left="299" w:hanging="276"/>
        <w:rPr>
          <w:sz w:val="24"/>
        </w:rPr>
      </w:pPr>
      <w:r w:rsidRPr="007D2973">
        <w:rPr>
          <w:sz w:val="24"/>
        </w:rPr>
        <w:t>Технология,4класс/ЛутцеваЕ.А.Зуева</w:t>
      </w:r>
      <w:r w:rsidRPr="007D2973">
        <w:rPr>
          <w:spacing w:val="-4"/>
          <w:sz w:val="24"/>
        </w:rPr>
        <w:t>Т.П.</w:t>
      </w:r>
    </w:p>
    <w:p w:rsidR="009930D7" w:rsidRPr="007D2973" w:rsidRDefault="009930D7" w:rsidP="009930D7">
      <w:pPr>
        <w:spacing w:before="42"/>
        <w:ind w:left="430" w:right="2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>МЕТОДИЧЕСКИЕ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МАТЕРИАЛЫ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ДЛЯ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pacing w:val="-2"/>
          <w:sz w:val="24"/>
        </w:rPr>
        <w:t>УЧИТЕЛЯ</w:t>
      </w:r>
    </w:p>
    <w:p w:rsidR="009930D7" w:rsidRPr="007D2973" w:rsidRDefault="009930D7" w:rsidP="009930D7">
      <w:pPr>
        <w:pStyle w:val="a3"/>
        <w:spacing w:before="288" w:line="480" w:lineRule="auto"/>
        <w:ind w:left="23" w:firstLine="0"/>
        <w:jc w:val="left"/>
        <w:rPr>
          <w:rFonts w:ascii="Times New Roman" w:hAnsi="Times New Roman" w:cs="Times New Roman"/>
        </w:rPr>
      </w:pPr>
      <w:r w:rsidRPr="007D2973">
        <w:rPr>
          <w:rFonts w:ascii="Times New Roman" w:hAnsi="Times New Roman" w:cs="Times New Roman"/>
        </w:rPr>
        <w:t>Методическиерекомендациидляучителейприреализацииучебногопредмета«Труд (технология)» chitel.club/fgos/fgos-tehnologiya.</w:t>
      </w:r>
    </w:p>
    <w:p w:rsidR="009930D7" w:rsidRPr="007D2973" w:rsidRDefault="009930D7" w:rsidP="009930D7">
      <w:pPr>
        <w:spacing w:before="1"/>
        <w:ind w:left="430" w:right="1"/>
        <w:jc w:val="center"/>
        <w:rPr>
          <w:rFonts w:ascii="Times New Roman" w:hAnsi="Times New Roman" w:cs="Times New Roman"/>
          <w:b/>
          <w:sz w:val="24"/>
        </w:rPr>
      </w:pPr>
      <w:r w:rsidRPr="007D2973">
        <w:rPr>
          <w:rFonts w:ascii="Times New Roman" w:hAnsi="Times New Roman" w:cs="Times New Roman"/>
          <w:b/>
          <w:sz w:val="24"/>
        </w:rPr>
        <w:t>ЦИФРОВЫЕ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ОБРАЗОВАТЕЛЬНЫЕ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РЕСУРСЫ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И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РЕСУРСЫ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D2973">
        <w:rPr>
          <w:rFonts w:ascii="Times New Roman" w:hAnsi="Times New Roman" w:cs="Times New Roman"/>
          <w:b/>
          <w:sz w:val="24"/>
        </w:rPr>
        <w:t>СЕТИ</w:t>
      </w:r>
      <w:r w:rsidRPr="007D2973">
        <w:rPr>
          <w:rFonts w:ascii="Times New Roman" w:hAnsi="Times New Roman" w:cs="Times New Roman"/>
          <w:b/>
          <w:spacing w:val="-2"/>
          <w:sz w:val="24"/>
        </w:rPr>
        <w:t xml:space="preserve"> ИНТЕРНЕТ</w:t>
      </w:r>
    </w:p>
    <w:p w:rsidR="009930D7" w:rsidRPr="007D2973" w:rsidRDefault="009930D7" w:rsidP="009930D7">
      <w:pPr>
        <w:pStyle w:val="a3"/>
        <w:spacing w:before="1"/>
        <w:ind w:left="0" w:firstLine="0"/>
        <w:jc w:val="left"/>
        <w:rPr>
          <w:rFonts w:ascii="Times New Roman" w:hAnsi="Times New Roman" w:cs="Times New Roman"/>
          <w:b/>
        </w:rPr>
      </w:pPr>
    </w:p>
    <w:p w:rsidR="0016799F" w:rsidRDefault="009930D7" w:rsidP="009930D7">
      <w:r>
        <w:rPr>
          <w:b/>
          <w:sz w:val="24"/>
        </w:rPr>
        <w:t xml:space="preserve">(по выбору </w:t>
      </w:r>
      <w:r>
        <w:rPr>
          <w:b/>
          <w:spacing w:val="-2"/>
          <w:sz w:val="24"/>
        </w:rPr>
        <w:t>учителя)</w:t>
      </w:r>
    </w:p>
    <w:sectPr w:rsidR="0016799F" w:rsidSect="00167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>
      <w:start w:val="2"/>
      <w:numFmt w:val="decimal"/>
      <w:lvlText w:val="%1"/>
      <w:lvlJc w:val="left"/>
      <w:pPr>
        <w:ind w:left="4878" w:hanging="221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41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002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24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85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4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07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8" w:hanging="221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>
      <w:start w:val="2"/>
      <w:numFmt w:val="decimal"/>
      <w:lvlText w:val="%1"/>
      <w:lvlJc w:val="left"/>
      <w:pPr>
        <w:ind w:left="4878" w:hanging="221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41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002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24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85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4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07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8" w:hanging="221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>
      <w:start w:val="2"/>
      <w:numFmt w:val="decimal"/>
      <w:lvlText w:val="%1"/>
      <w:lvlJc w:val="left"/>
      <w:pPr>
        <w:ind w:left="4938" w:hanging="221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95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050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605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60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15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0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25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0" w:hanging="221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numFmt w:val="bullet"/>
      <w:lvlText w:val=""/>
      <w:lvlJc w:val="left"/>
      <w:pPr>
        <w:ind w:left="4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4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65" w:hanging="27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93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26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9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2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5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8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1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279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443" w:hanging="27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45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0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0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5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279"/>
      </w:pPr>
      <w:rPr>
        <w:rFonts w:hint="default"/>
        <w:lang w:val="ru-RU" w:eastAsia="en-US" w:bidi="ar-SA"/>
      </w:rPr>
    </w:lvl>
  </w:abstractNum>
  <w:abstractNum w:abstractNumId="6">
    <w:nsid w:val="39507ACB"/>
    <w:multiLevelType w:val="hybridMultilevel"/>
    <w:tmpl w:val="0C02F50C"/>
    <w:lvl w:ilvl="0" w:tplc="66CABB2C">
      <w:start w:val="2"/>
      <w:numFmt w:val="decimal"/>
      <w:lvlText w:val="%1"/>
      <w:lvlJc w:val="left"/>
      <w:pPr>
        <w:ind w:left="7320" w:hanging="224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B27B2E">
      <w:numFmt w:val="bullet"/>
      <w:lvlText w:val="•"/>
      <w:lvlJc w:val="left"/>
      <w:pPr>
        <w:ind w:left="8098" w:hanging="224"/>
      </w:pPr>
      <w:rPr>
        <w:rFonts w:hint="default"/>
        <w:lang w:val="ru-RU" w:eastAsia="en-US" w:bidi="ar-SA"/>
      </w:rPr>
    </w:lvl>
    <w:lvl w:ilvl="2" w:tplc="28F0F7E8">
      <w:numFmt w:val="bullet"/>
      <w:lvlText w:val="•"/>
      <w:lvlJc w:val="left"/>
      <w:pPr>
        <w:ind w:left="8877" w:hanging="224"/>
      </w:pPr>
      <w:rPr>
        <w:rFonts w:hint="default"/>
        <w:lang w:val="ru-RU" w:eastAsia="en-US" w:bidi="ar-SA"/>
      </w:rPr>
    </w:lvl>
    <w:lvl w:ilvl="3" w:tplc="0D3E5C18">
      <w:numFmt w:val="bullet"/>
      <w:lvlText w:val="•"/>
      <w:lvlJc w:val="left"/>
      <w:pPr>
        <w:ind w:left="9656" w:hanging="224"/>
      </w:pPr>
      <w:rPr>
        <w:rFonts w:hint="default"/>
        <w:lang w:val="ru-RU" w:eastAsia="en-US" w:bidi="ar-SA"/>
      </w:rPr>
    </w:lvl>
    <w:lvl w:ilvl="4" w:tplc="77C2DBD8">
      <w:numFmt w:val="bullet"/>
      <w:lvlText w:val="•"/>
      <w:lvlJc w:val="left"/>
      <w:pPr>
        <w:ind w:left="10435" w:hanging="224"/>
      </w:pPr>
      <w:rPr>
        <w:rFonts w:hint="default"/>
        <w:lang w:val="ru-RU" w:eastAsia="en-US" w:bidi="ar-SA"/>
      </w:rPr>
    </w:lvl>
    <w:lvl w:ilvl="5" w:tplc="95C67600">
      <w:numFmt w:val="bullet"/>
      <w:lvlText w:val="•"/>
      <w:lvlJc w:val="left"/>
      <w:pPr>
        <w:ind w:left="11214" w:hanging="224"/>
      </w:pPr>
      <w:rPr>
        <w:rFonts w:hint="default"/>
        <w:lang w:val="ru-RU" w:eastAsia="en-US" w:bidi="ar-SA"/>
      </w:rPr>
    </w:lvl>
    <w:lvl w:ilvl="6" w:tplc="51A0E888">
      <w:numFmt w:val="bullet"/>
      <w:lvlText w:val="•"/>
      <w:lvlJc w:val="left"/>
      <w:pPr>
        <w:ind w:left="11993" w:hanging="224"/>
      </w:pPr>
      <w:rPr>
        <w:rFonts w:hint="default"/>
        <w:lang w:val="ru-RU" w:eastAsia="en-US" w:bidi="ar-SA"/>
      </w:rPr>
    </w:lvl>
    <w:lvl w:ilvl="7" w:tplc="6BF2990C">
      <w:numFmt w:val="bullet"/>
      <w:lvlText w:val="•"/>
      <w:lvlJc w:val="left"/>
      <w:pPr>
        <w:ind w:left="12772" w:hanging="224"/>
      </w:pPr>
      <w:rPr>
        <w:rFonts w:hint="default"/>
        <w:lang w:val="ru-RU" w:eastAsia="en-US" w:bidi="ar-SA"/>
      </w:rPr>
    </w:lvl>
    <w:lvl w:ilvl="8" w:tplc="0ECC11AA">
      <w:numFmt w:val="bullet"/>
      <w:lvlText w:val="•"/>
      <w:lvlJc w:val="left"/>
      <w:pPr>
        <w:ind w:left="13551" w:hanging="224"/>
      </w:pPr>
      <w:rPr>
        <w:rFonts w:hint="default"/>
        <w:lang w:val="ru-RU" w:eastAsia="en-US" w:bidi="ar-SA"/>
      </w:rPr>
    </w:lvl>
  </w:abstractNum>
  <w:abstractNum w:abstractNumId="7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501" w:hanging="336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ind w:left="16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7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360"/>
      </w:pPr>
      <w:rPr>
        <w:rFonts w:hint="default"/>
        <w:lang w:val="ru-RU" w:eastAsia="en-US" w:bidi="ar-SA"/>
      </w:rPr>
    </w:lvl>
  </w:abstractNum>
  <w:abstractNum w:abstractNumId="8">
    <w:nsid w:val="7BBC257E"/>
    <w:multiLevelType w:val="hybridMultilevel"/>
    <w:tmpl w:val="7BD0678A"/>
    <w:lvl w:ilvl="0" w:tplc="767AABFA">
      <w:start w:val="1"/>
      <w:numFmt w:val="decimal"/>
      <w:lvlText w:val="%1."/>
      <w:lvlJc w:val="left"/>
      <w:pPr>
        <w:ind w:left="301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66B430">
      <w:numFmt w:val="bullet"/>
      <w:lvlText w:val="•"/>
      <w:lvlJc w:val="left"/>
      <w:pPr>
        <w:ind w:left="1248" w:hanging="279"/>
      </w:pPr>
      <w:rPr>
        <w:rFonts w:hint="default"/>
        <w:lang w:val="ru-RU" w:eastAsia="en-US" w:bidi="ar-SA"/>
      </w:rPr>
    </w:lvl>
    <w:lvl w:ilvl="2" w:tplc="0D467692">
      <w:numFmt w:val="bullet"/>
      <w:lvlText w:val="•"/>
      <w:lvlJc w:val="left"/>
      <w:pPr>
        <w:ind w:left="2196" w:hanging="279"/>
      </w:pPr>
      <w:rPr>
        <w:rFonts w:hint="default"/>
        <w:lang w:val="ru-RU" w:eastAsia="en-US" w:bidi="ar-SA"/>
      </w:rPr>
    </w:lvl>
    <w:lvl w:ilvl="3" w:tplc="374CD594">
      <w:numFmt w:val="bullet"/>
      <w:lvlText w:val="•"/>
      <w:lvlJc w:val="left"/>
      <w:pPr>
        <w:ind w:left="3144" w:hanging="279"/>
      </w:pPr>
      <w:rPr>
        <w:rFonts w:hint="default"/>
        <w:lang w:val="ru-RU" w:eastAsia="en-US" w:bidi="ar-SA"/>
      </w:rPr>
    </w:lvl>
    <w:lvl w:ilvl="4" w:tplc="1F06AD92">
      <w:numFmt w:val="bullet"/>
      <w:lvlText w:val="•"/>
      <w:lvlJc w:val="left"/>
      <w:pPr>
        <w:ind w:left="4092" w:hanging="279"/>
      </w:pPr>
      <w:rPr>
        <w:rFonts w:hint="default"/>
        <w:lang w:val="ru-RU" w:eastAsia="en-US" w:bidi="ar-SA"/>
      </w:rPr>
    </w:lvl>
    <w:lvl w:ilvl="5" w:tplc="58EE299C">
      <w:numFmt w:val="bullet"/>
      <w:lvlText w:val="•"/>
      <w:lvlJc w:val="left"/>
      <w:pPr>
        <w:ind w:left="5040" w:hanging="279"/>
      </w:pPr>
      <w:rPr>
        <w:rFonts w:hint="default"/>
        <w:lang w:val="ru-RU" w:eastAsia="en-US" w:bidi="ar-SA"/>
      </w:rPr>
    </w:lvl>
    <w:lvl w:ilvl="6" w:tplc="ACD4B340">
      <w:numFmt w:val="bullet"/>
      <w:lvlText w:val="•"/>
      <w:lvlJc w:val="left"/>
      <w:pPr>
        <w:ind w:left="5988" w:hanging="279"/>
      </w:pPr>
      <w:rPr>
        <w:rFonts w:hint="default"/>
        <w:lang w:val="ru-RU" w:eastAsia="en-US" w:bidi="ar-SA"/>
      </w:rPr>
    </w:lvl>
    <w:lvl w:ilvl="7" w:tplc="298C261A">
      <w:numFmt w:val="bullet"/>
      <w:lvlText w:val="•"/>
      <w:lvlJc w:val="left"/>
      <w:pPr>
        <w:ind w:left="6936" w:hanging="279"/>
      </w:pPr>
      <w:rPr>
        <w:rFonts w:hint="default"/>
        <w:lang w:val="ru-RU" w:eastAsia="en-US" w:bidi="ar-SA"/>
      </w:rPr>
    </w:lvl>
    <w:lvl w:ilvl="8" w:tplc="07EAE714">
      <w:numFmt w:val="bullet"/>
      <w:lvlText w:val="•"/>
      <w:lvlJc w:val="left"/>
      <w:pPr>
        <w:ind w:left="7884" w:hanging="279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0D7"/>
    <w:rsid w:val="0016799F"/>
    <w:rsid w:val="00262EE7"/>
    <w:rsid w:val="009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30D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1">
    <w:name w:val="heading 1"/>
    <w:basedOn w:val="a"/>
    <w:link w:val="10"/>
    <w:uiPriority w:val="1"/>
    <w:qFormat/>
    <w:rsid w:val="009930D7"/>
    <w:pPr>
      <w:ind w:left="6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930D7"/>
    <w:rPr>
      <w:rFonts w:ascii="Tahoma" w:eastAsia="Tahoma" w:hAnsi="Tahoma" w:cs="Tahoma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930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930D7"/>
    <w:pPr>
      <w:ind w:left="45" w:firstLine="60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930D7"/>
    <w:rPr>
      <w:rFonts w:ascii="Tahoma" w:eastAsia="Tahoma" w:hAnsi="Tahoma" w:cs="Tahoma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930D7"/>
    <w:pPr>
      <w:ind w:left="165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930D7"/>
    <w:pPr>
      <w:spacing w:before="86"/>
      <w:ind w:left="299" w:hanging="27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3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30D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1">
    <w:name w:val="heading 1"/>
    <w:basedOn w:val="a"/>
    <w:link w:val="10"/>
    <w:uiPriority w:val="1"/>
    <w:qFormat/>
    <w:rsid w:val="009930D7"/>
    <w:pPr>
      <w:ind w:left="6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930D7"/>
    <w:rPr>
      <w:rFonts w:ascii="Tahoma" w:eastAsia="Tahoma" w:hAnsi="Tahoma" w:cs="Tahoma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930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930D7"/>
    <w:pPr>
      <w:ind w:left="45" w:firstLine="60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930D7"/>
    <w:rPr>
      <w:rFonts w:ascii="Tahoma" w:eastAsia="Tahoma" w:hAnsi="Tahoma" w:cs="Tahoma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930D7"/>
    <w:pPr>
      <w:ind w:left="165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930D7"/>
    <w:pPr>
      <w:spacing w:before="86"/>
      <w:ind w:left="299" w:hanging="27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3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11276</Words>
  <Characters>64274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2025-11-13T11:51:00Z</dcterms:created>
  <dcterms:modified xsi:type="dcterms:W3CDTF">2025-11-13T11:51:00Z</dcterms:modified>
</cp:coreProperties>
</file>